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Supplementary File S1</w:t>
      </w:r>
    </w:p>
    <w:p>
      <w:pPr>
        <w:jc w:val="center"/>
      </w:pPr>
      <w:r>
        <w:rPr>
          <w:b/>
          <w:sz w:val="28"/>
        </w:rPr>
        <w:t>EnvChemMetaFlow Complete R Workflow Code</w:t>
      </w:r>
    </w:p>
    <w:p>
      <w:pPr>
        <w:jc w:val="center"/>
      </w:pPr>
      <w:r>
        <w:rPr>
          <w:i/>
          <w:sz w:val="20"/>
        </w:rPr>
        <w:t>Uploadable version for supplementary materials</w:t>
      </w:r>
    </w:p>
    <w:p>
      <w:pPr>
        <w:pStyle w:val="Heading1"/>
      </w:pPr>
      <w:r>
        <w:t>Purpose</w:t>
      </w:r>
    </w:p>
    <w:p>
      <w:r>
        <w:t>This supplementary document provides the complete annotated R workflow used to generate the synthetic dataset, perform random-effects meta-analysis, and create the forest plot, funnel plot, PRISMA-style diagram, pollutant distribution heatmap, meta-regression moderator plot, and subgroup forest plot for the EnvChemMetaFlow demonstration manuscript.</w:t>
      </w:r>
    </w:p>
    <w:p>
      <w:pPr>
        <w:pStyle w:val="Heading1"/>
      </w:pPr>
      <w:r>
        <w:t>Ethical and Scientific Use Statement</w:t>
      </w:r>
    </w:p>
    <w:p>
      <w:r>
        <w:t>All datasets generated by this code are synthetic and are intended only for methodological demonstration, teaching, workflow validation, and reproducibility testing. The generated estimates, plots, and statistical outputs must not be interpreted as real environmental monitoring results or used as evidence for environmental policy decisions.</w:t>
      </w:r>
    </w:p>
    <w:p>
      <w:pPr>
        <w:pStyle w:val="Heading1"/>
      </w:pPr>
      <w:r>
        <w:t>How to Use This File</w:t>
      </w:r>
    </w:p>
    <w:p>
      <w:r>
        <w:t>Copy the R code below into an R script or RStudio session and run it in a working directory where output files should be saved. The script will generate spreadsheet outputs, PNG/PDF figures, and text outputs for meta-analysis and moderator analysis.</w:t>
      </w:r>
    </w:p>
    <w:p>
      <w:pPr>
        <w:pStyle w:val="Heading1"/>
      </w:pPr>
      <w:r>
        <w:t>Complete R Code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Supplementary File S1</w:t>
      </w:r>
    </w:p>
    <w:p>
      <w:pPr>
        <w:spacing w:before="0" w:after="0" w:line="240" w:lineRule="auto"/>
      </w:pPr>
      <w:r>
        <w:rPr>
          <w:rFonts w:ascii="Courier New" w:hAnsi="Courier New" w:eastAsia="Courier New"/>
          <w:sz w:val="15"/>
        </w:rPr>
        <w:t># EnvChemMetaFlow: Complete Uploadable R Workflow Code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This supplementary computational workflow contains the R code for:</w:t>
      </w:r>
    </w:p>
    <w:p>
      <w:pPr>
        <w:spacing w:before="0" w:after="0" w:line="240" w:lineRule="auto"/>
      </w:pPr>
      <w:r>
        <w:rPr>
          <w:rFonts w:ascii="Courier New" w:hAnsi="Courier New" w:eastAsia="Courier New"/>
          <w:sz w:val="15"/>
        </w:rPr>
        <w:t># 1. Synthetic dataset generation</w:t>
      </w:r>
    </w:p>
    <w:p>
      <w:pPr>
        <w:spacing w:before="0" w:after="0" w:line="240" w:lineRule="auto"/>
      </w:pPr>
      <w:r>
        <w:rPr>
          <w:rFonts w:ascii="Courier New" w:hAnsi="Courier New" w:eastAsia="Courier New"/>
          <w:sz w:val="15"/>
        </w:rPr>
        <w:t># 2. Random-effects meta-analysis</w:t>
      </w:r>
    </w:p>
    <w:p>
      <w:pPr>
        <w:spacing w:before="0" w:after="0" w:line="240" w:lineRule="auto"/>
      </w:pPr>
      <w:r>
        <w:rPr>
          <w:rFonts w:ascii="Courier New" w:hAnsi="Courier New" w:eastAsia="Courier New"/>
          <w:sz w:val="15"/>
        </w:rPr>
        <w:t># 3. Forest plot and funnel plot generation</w:t>
      </w:r>
    </w:p>
    <w:p>
      <w:pPr>
        <w:spacing w:before="0" w:after="0" w:line="240" w:lineRule="auto"/>
      </w:pPr>
      <w:r>
        <w:rPr>
          <w:rFonts w:ascii="Courier New" w:hAnsi="Courier New" w:eastAsia="Courier New"/>
          <w:sz w:val="15"/>
        </w:rPr>
        <w:t># 4. Egger's regression test</w:t>
      </w:r>
    </w:p>
    <w:p>
      <w:pPr>
        <w:spacing w:before="0" w:after="0" w:line="240" w:lineRule="auto"/>
      </w:pPr>
      <w:r>
        <w:rPr>
          <w:rFonts w:ascii="Courier New" w:hAnsi="Courier New" w:eastAsia="Courier New"/>
          <w:sz w:val="15"/>
        </w:rPr>
        <w:t># 5. Pollutant distribution heatmap</w:t>
      </w:r>
    </w:p>
    <w:p>
      <w:pPr>
        <w:spacing w:before="0" w:after="0" w:line="240" w:lineRule="auto"/>
      </w:pPr>
      <w:r>
        <w:rPr>
          <w:rFonts w:ascii="Courier New" w:hAnsi="Courier New" w:eastAsia="Courier New"/>
          <w:sz w:val="15"/>
        </w:rPr>
        <w:t># 6. PRISMA-style workflow diagram</w:t>
      </w:r>
    </w:p>
    <w:p>
      <w:pPr>
        <w:spacing w:before="0" w:after="0" w:line="240" w:lineRule="auto"/>
      </w:pPr>
      <w:r>
        <w:rPr>
          <w:rFonts w:ascii="Courier New" w:hAnsi="Courier New" w:eastAsia="Courier New"/>
          <w:sz w:val="15"/>
        </w:rPr>
        <w:t># 7. Meta-regression moderator analysis</w:t>
      </w:r>
    </w:p>
    <w:p>
      <w:pPr>
        <w:spacing w:before="0" w:after="0" w:line="240" w:lineRule="auto"/>
      </w:pPr>
      <w:r>
        <w:rPr>
          <w:rFonts w:ascii="Courier New" w:hAnsi="Courier New" w:eastAsia="Courier New"/>
          <w:sz w:val="15"/>
        </w:rPr>
        <w:t># 8. Subgroup forest plot by water type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IMPORTANT ETHICAL NOTE:</w:t>
      </w:r>
    </w:p>
    <w:p>
      <w:pPr>
        <w:spacing w:before="0" w:after="0" w:line="240" w:lineRule="auto"/>
      </w:pPr>
      <w:r>
        <w:rPr>
          <w:rFonts w:ascii="Courier New" w:hAnsi="Courier New" w:eastAsia="Courier New"/>
          <w:sz w:val="15"/>
        </w:rPr>
        <w:t># All generated data are synthetic and intended only for workflow</w:t>
      </w:r>
    </w:p>
    <w:p>
      <w:pPr>
        <w:spacing w:before="0" w:after="0" w:line="240" w:lineRule="auto"/>
      </w:pPr>
      <w:r>
        <w:rPr>
          <w:rFonts w:ascii="Courier New" w:hAnsi="Courier New" w:eastAsia="Courier New"/>
          <w:sz w:val="15"/>
        </w:rPr>
        <w:t># demonstration, teaching, and reproducibility testing. They must not</w:t>
      </w:r>
    </w:p>
    <w:p>
      <w:pPr>
        <w:spacing w:before="0" w:after="0" w:line="240" w:lineRule="auto"/>
      </w:pPr>
      <w:r>
        <w:rPr>
          <w:rFonts w:ascii="Courier New" w:hAnsi="Courier New" w:eastAsia="Courier New"/>
          <w:sz w:val="15"/>
        </w:rPr>
        <w:t># be interpreted as real environmental monitoring evidence.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PART A. CORE SYNTHETIC DATASET AND META-ANALYSIS WORKFLOW</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EnvChemMetaFlow Supplementary R Script</w:t>
      </w:r>
    </w:p>
    <w:p>
      <w:pPr>
        <w:spacing w:before="0" w:after="0" w:line="240" w:lineRule="auto"/>
      </w:pPr>
      <w:r>
        <w:rPr>
          <w:rFonts w:ascii="Courier New" w:hAnsi="Courier New" w:eastAsia="Courier New"/>
          <w:sz w:val="15"/>
        </w:rPr>
        <w:t># Synthetic Environmental Chemical Data Management and Meta-analysis</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Purpose:</w:t>
      </w:r>
    </w:p>
    <w:p>
      <w:pPr>
        <w:spacing w:before="0" w:after="0" w:line="240" w:lineRule="auto"/>
      </w:pPr>
      <w:r>
        <w:rPr>
          <w:rFonts w:ascii="Courier New" w:hAnsi="Courier New" w:eastAsia="Courier New"/>
          <w:sz w:val="15"/>
        </w:rPr>
        <w:t># This script generates a synthetic environmental chemical monitoring dataset</w:t>
      </w:r>
    </w:p>
    <w:p>
      <w:pPr>
        <w:spacing w:before="0" w:after="0" w:line="240" w:lineRule="auto"/>
      </w:pPr>
      <w:r>
        <w:rPr>
          <w:rFonts w:ascii="Courier New" w:hAnsi="Courier New" w:eastAsia="Courier New"/>
          <w:sz w:val="15"/>
        </w:rPr>
        <w:t># and produces publication-style forest and funnel plots for methodological</w:t>
      </w:r>
    </w:p>
    <w:p>
      <w:pPr>
        <w:spacing w:before="0" w:after="0" w:line="240" w:lineRule="auto"/>
      </w:pPr>
      <w:r>
        <w:rPr>
          <w:rFonts w:ascii="Courier New" w:hAnsi="Courier New" w:eastAsia="Courier New"/>
          <w:sz w:val="15"/>
        </w:rPr>
        <w:t># demonstration of the EnvChemMetaFlow workflow.</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Important note:</w:t>
      </w:r>
    </w:p>
    <w:p>
      <w:pPr>
        <w:spacing w:before="0" w:after="0" w:line="240" w:lineRule="auto"/>
      </w:pPr>
      <w:r>
        <w:rPr>
          <w:rFonts w:ascii="Courier New" w:hAnsi="Courier New" w:eastAsia="Courier New"/>
          <w:sz w:val="15"/>
        </w:rPr>
        <w:t># All data generated by this script are synthetic and are intended only for</w:t>
      </w:r>
    </w:p>
    <w:p>
      <w:pPr>
        <w:spacing w:before="0" w:after="0" w:line="240" w:lineRule="auto"/>
      </w:pPr>
      <w:r>
        <w:rPr>
          <w:rFonts w:ascii="Courier New" w:hAnsi="Courier New" w:eastAsia="Courier New"/>
          <w:sz w:val="15"/>
        </w:rPr>
        <w:t># workflow demonstration, teaching, and reproducibility testing. They should</w:t>
      </w:r>
    </w:p>
    <w:p>
      <w:pPr>
        <w:spacing w:before="0" w:after="0" w:line="240" w:lineRule="auto"/>
      </w:pPr>
      <w:r>
        <w:rPr>
          <w:rFonts w:ascii="Courier New" w:hAnsi="Courier New" w:eastAsia="Courier New"/>
          <w:sz w:val="15"/>
        </w:rPr>
        <w:t># not be interpreted as real environmental monitoring data.</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1. Load required packages</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required_packages &lt;- c("dplyr", "ggplot2", "readr", "openxlsx", "metafor")</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for (pkg in required_packages) {</w:t>
      </w:r>
    </w:p>
    <w:p>
      <w:pPr>
        <w:spacing w:before="0" w:after="0" w:line="240" w:lineRule="auto"/>
      </w:pPr>
      <w:r>
        <w:rPr>
          <w:rFonts w:ascii="Courier New" w:hAnsi="Courier New" w:eastAsia="Courier New"/>
          <w:sz w:val="15"/>
        </w:rPr>
        <w:t xml:space="preserve">  if (!requireNamespace(pkg, quietly = TRUE)) {</w:t>
      </w:r>
    </w:p>
    <w:p>
      <w:pPr>
        <w:spacing w:before="0" w:after="0" w:line="240" w:lineRule="auto"/>
      </w:pPr>
      <w:r>
        <w:rPr>
          <w:rFonts w:ascii="Courier New" w:hAnsi="Courier New" w:eastAsia="Courier New"/>
          <w:sz w:val="15"/>
        </w:rPr>
        <w:t xml:space="preserve">    install.packages(pkg)</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library(dplyr)</w:t>
      </w:r>
    </w:p>
    <w:p>
      <w:pPr>
        <w:spacing w:before="0" w:after="0" w:line="240" w:lineRule="auto"/>
      </w:pPr>
      <w:r>
        <w:rPr>
          <w:rFonts w:ascii="Courier New" w:hAnsi="Courier New" w:eastAsia="Courier New"/>
          <w:sz w:val="15"/>
        </w:rPr>
        <w:t>library(ggplot2)</w:t>
      </w:r>
    </w:p>
    <w:p>
      <w:pPr>
        <w:spacing w:before="0" w:after="0" w:line="240" w:lineRule="auto"/>
      </w:pPr>
      <w:r>
        <w:rPr>
          <w:rFonts w:ascii="Courier New" w:hAnsi="Courier New" w:eastAsia="Courier New"/>
          <w:sz w:val="15"/>
        </w:rPr>
        <w:t>library(readr)</w:t>
      </w:r>
    </w:p>
    <w:p>
      <w:pPr>
        <w:spacing w:before="0" w:after="0" w:line="240" w:lineRule="auto"/>
      </w:pPr>
      <w:r>
        <w:rPr>
          <w:rFonts w:ascii="Courier New" w:hAnsi="Courier New" w:eastAsia="Courier New"/>
          <w:sz w:val="15"/>
        </w:rPr>
        <w:t>library(openxlsx)</w:t>
      </w:r>
    </w:p>
    <w:p>
      <w:pPr>
        <w:spacing w:before="0" w:after="0" w:line="240" w:lineRule="auto"/>
      </w:pPr>
      <w:r>
        <w:rPr>
          <w:rFonts w:ascii="Courier New" w:hAnsi="Courier New" w:eastAsia="Courier New"/>
          <w:sz w:val="15"/>
        </w:rPr>
        <w:t>library(metafor)</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2. Set reproducibility seed</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set.seed(42)</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3. Generate synthetic dataset</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countries &lt;- c("Bangladesh", "India", "China", "Pakistan", "Vietnam", "Thailand")</w:t>
      </w:r>
    </w:p>
    <w:p>
      <w:pPr>
        <w:spacing w:before="0" w:after="0" w:line="240" w:lineRule="auto"/>
      </w:pPr>
      <w:r>
        <w:rPr>
          <w:rFonts w:ascii="Courier New" w:hAnsi="Courier New" w:eastAsia="Courier New"/>
          <w:sz w:val="15"/>
        </w:rPr>
        <w:t>compounds &lt;- c("Fluoxetine", "Ciprofloxacin", "Nitrate", "Mixed Pharmaceuticals")</w:t>
      </w:r>
    </w:p>
    <w:p>
      <w:pPr>
        <w:spacing w:before="0" w:after="0" w:line="240" w:lineRule="auto"/>
      </w:pPr>
      <w:r>
        <w:rPr>
          <w:rFonts w:ascii="Courier New" w:hAnsi="Courier New" w:eastAsia="Courier New"/>
          <w:sz w:val="15"/>
        </w:rPr>
        <w:t>water_types &lt;- c("Groundwater", "Surface Water", "Wastewater")</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n_studies &lt;- 32</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synthetic_data &lt;- data.frame(</w:t>
      </w:r>
    </w:p>
    <w:p>
      <w:pPr>
        <w:spacing w:before="0" w:after="0" w:line="240" w:lineRule="auto"/>
      </w:pPr>
      <w:r>
        <w:rPr>
          <w:rFonts w:ascii="Courier New" w:hAnsi="Courier New" w:eastAsia="Courier New"/>
          <w:sz w:val="15"/>
        </w:rPr>
        <w:t xml:space="preserve">  StudyID = paste0("S", seq_len(n_studies)),</w:t>
      </w:r>
    </w:p>
    <w:p>
      <w:pPr>
        <w:spacing w:before="0" w:after="0" w:line="240" w:lineRule="auto"/>
      </w:pPr>
      <w:r>
        <w:rPr>
          <w:rFonts w:ascii="Courier New" w:hAnsi="Courier New" w:eastAsia="Courier New"/>
          <w:sz w:val="15"/>
        </w:rPr>
        <w:t xml:space="preserve">  Country = sample(countries, n_studies, replace = TRUE),</w:t>
      </w:r>
    </w:p>
    <w:p>
      <w:pPr>
        <w:spacing w:before="0" w:after="0" w:line="240" w:lineRule="auto"/>
      </w:pPr>
      <w:r>
        <w:rPr>
          <w:rFonts w:ascii="Courier New" w:hAnsi="Courier New" w:eastAsia="Courier New"/>
          <w:sz w:val="15"/>
        </w:rPr>
        <w:t xml:space="preserve">  Compound = sample(compounds, n_studies, replace = TRUE),</w:t>
      </w:r>
    </w:p>
    <w:p>
      <w:pPr>
        <w:spacing w:before="0" w:after="0" w:line="240" w:lineRule="auto"/>
      </w:pPr>
      <w:r>
        <w:rPr>
          <w:rFonts w:ascii="Courier New" w:hAnsi="Courier New" w:eastAsia="Courier New"/>
          <w:sz w:val="15"/>
        </w:rPr>
        <w:t xml:space="preserve">  WaterType = sample(water_types, n_studies, replace = TRUE)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synthetic_data &lt;- synthetic_data %&gt;%</w:t>
      </w:r>
    </w:p>
    <w:p>
      <w:pPr>
        <w:spacing w:before="0" w:after="0" w:line="240" w:lineRule="auto"/>
      </w:pPr>
      <w:r>
        <w:rPr>
          <w:rFonts w:ascii="Courier New" w:hAnsi="Courier New" w:eastAsia="Courier New"/>
          <w:sz w:val="15"/>
        </w:rPr>
        <w:t xml:space="preserve">  rowwise() %&gt;%</w:t>
      </w:r>
    </w:p>
    <w:p>
      <w:pPr>
        <w:spacing w:before="0" w:after="0" w:line="240" w:lineRule="auto"/>
      </w:pPr>
      <w:r>
        <w:rPr>
          <w:rFonts w:ascii="Courier New" w:hAnsi="Courier New" w:eastAsia="Courier New"/>
          <w:sz w:val="15"/>
        </w:rPr>
        <w:t xml:space="preserve">  mutate(</w:t>
      </w:r>
    </w:p>
    <w:p>
      <w:pPr>
        <w:spacing w:before="0" w:after="0" w:line="240" w:lineRule="auto"/>
      </w:pPr>
      <w:r>
        <w:rPr>
          <w:rFonts w:ascii="Courier New" w:hAnsi="Courier New" w:eastAsia="Courier New"/>
          <w:sz w:val="15"/>
        </w:rPr>
        <w:t xml:space="preserve">    Mean_ng_L = case_when(</w:t>
      </w:r>
    </w:p>
    <w:p>
      <w:pPr>
        <w:spacing w:before="0" w:after="0" w:line="240" w:lineRule="auto"/>
      </w:pPr>
      <w:r>
        <w:rPr>
          <w:rFonts w:ascii="Courier New" w:hAnsi="Courier New" w:eastAsia="Courier New"/>
          <w:sz w:val="15"/>
        </w:rPr>
        <w:t xml:space="preserve">      Compound == "Fluoxetine" ~ max(rnorm(1, mean = 50, sd = 15), 5),</w:t>
      </w:r>
    </w:p>
    <w:p>
      <w:pPr>
        <w:spacing w:before="0" w:after="0" w:line="240" w:lineRule="auto"/>
      </w:pPr>
      <w:r>
        <w:rPr>
          <w:rFonts w:ascii="Courier New" w:hAnsi="Courier New" w:eastAsia="Courier New"/>
          <w:sz w:val="15"/>
        </w:rPr>
        <w:t xml:space="preserve">      Compound == "Ciprofloxacin" ~ max(rnorm(1, mean = 130, sd = 35), 5),</w:t>
      </w:r>
    </w:p>
    <w:p>
      <w:pPr>
        <w:spacing w:before="0" w:after="0" w:line="240" w:lineRule="auto"/>
      </w:pPr>
      <w:r>
        <w:rPr>
          <w:rFonts w:ascii="Courier New" w:hAnsi="Courier New" w:eastAsia="Courier New"/>
          <w:sz w:val="15"/>
        </w:rPr>
        <w:t xml:space="preserve">      Compound == "Nitrate" ~ max(rnorm(1, mean = 4200, sd = 900), 5),</w:t>
      </w:r>
    </w:p>
    <w:p>
      <w:pPr>
        <w:spacing w:before="0" w:after="0" w:line="240" w:lineRule="auto"/>
      </w:pPr>
      <w:r>
        <w:rPr>
          <w:rFonts w:ascii="Courier New" w:hAnsi="Courier New" w:eastAsia="Courier New"/>
          <w:sz w:val="15"/>
        </w:rPr>
        <w:t xml:space="preserve">      Compound == "Mixed Pharmaceuticals" ~ max(rnorm(1, mean = 180, sd = 50), 5),</w:t>
      </w:r>
    </w:p>
    <w:p>
      <w:pPr>
        <w:spacing w:before="0" w:after="0" w:line="240" w:lineRule="auto"/>
      </w:pPr>
      <w:r>
        <w:rPr>
          <w:rFonts w:ascii="Courier New" w:hAnsi="Courier New" w:eastAsia="Courier New"/>
          <w:sz w:val="15"/>
        </w:rPr>
        <w:t xml:space="preserve">      TRUE ~ NA_real_</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SD = Mean_ng_L * runif(1, min = 0.12, max = 0.25),</w:t>
      </w:r>
    </w:p>
    <w:p>
      <w:pPr>
        <w:spacing w:before="0" w:after="0" w:line="240" w:lineRule="auto"/>
      </w:pPr>
      <w:r>
        <w:rPr>
          <w:rFonts w:ascii="Courier New" w:hAnsi="Courier New" w:eastAsia="Courier New"/>
          <w:sz w:val="15"/>
        </w:rPr>
        <w:t xml:space="preserve">    N = sample(15:80, 1)</w:t>
      </w:r>
    </w:p>
    <w:p>
      <w:pPr>
        <w:spacing w:before="0" w:after="0" w:line="240" w:lineRule="auto"/>
      </w:pPr>
      <w:r>
        <w:rPr>
          <w:rFonts w:ascii="Courier New" w:hAnsi="Courier New" w:eastAsia="Courier New"/>
          <w:sz w:val="15"/>
        </w:rPr>
        <w:t xml:space="preserve">  ) %&gt;%</w:t>
      </w:r>
    </w:p>
    <w:p>
      <w:pPr>
        <w:spacing w:before="0" w:after="0" w:line="240" w:lineRule="auto"/>
      </w:pPr>
      <w:r>
        <w:rPr>
          <w:rFonts w:ascii="Courier New" w:hAnsi="Courier New" w:eastAsia="Courier New"/>
          <w:sz w:val="15"/>
        </w:rPr>
        <w:t xml:space="preserve">  ungroup() %&gt;%</w:t>
      </w:r>
    </w:p>
    <w:p>
      <w:pPr>
        <w:spacing w:before="0" w:after="0" w:line="240" w:lineRule="auto"/>
      </w:pPr>
      <w:r>
        <w:rPr>
          <w:rFonts w:ascii="Courier New" w:hAnsi="Courier New" w:eastAsia="Courier New"/>
          <w:sz w:val="15"/>
        </w:rPr>
        <w:t xml:space="preserve">  mutate(</w:t>
      </w:r>
    </w:p>
    <w:p>
      <w:pPr>
        <w:spacing w:before="0" w:after="0" w:line="240" w:lineRule="auto"/>
      </w:pPr>
      <w:r>
        <w:rPr>
          <w:rFonts w:ascii="Courier New" w:hAnsi="Courier New" w:eastAsia="Courier New"/>
          <w:sz w:val="15"/>
        </w:rPr>
        <w:t xml:space="preserve">    Mean_ng_L = round(Mean_ng_L, 2),</w:t>
      </w:r>
    </w:p>
    <w:p>
      <w:pPr>
        <w:spacing w:before="0" w:after="0" w:line="240" w:lineRule="auto"/>
      </w:pPr>
      <w:r>
        <w:rPr>
          <w:rFonts w:ascii="Courier New" w:hAnsi="Courier New" w:eastAsia="Courier New"/>
          <w:sz w:val="15"/>
        </w:rPr>
        <w:t xml:space="preserve">    SD = round(SD, 2)</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Save synthetic dataset</w:t>
      </w:r>
    </w:p>
    <w:p>
      <w:pPr>
        <w:spacing w:before="0" w:after="0" w:line="240" w:lineRule="auto"/>
      </w:pPr>
      <w:r>
        <w:rPr>
          <w:rFonts w:ascii="Courier New" w:hAnsi="Courier New" w:eastAsia="Courier New"/>
          <w:sz w:val="15"/>
        </w:rPr>
        <w:t>write.xlsx(</w:t>
      </w:r>
    </w:p>
    <w:p>
      <w:pPr>
        <w:spacing w:before="0" w:after="0" w:line="240" w:lineRule="auto"/>
      </w:pPr>
      <w:r>
        <w:rPr>
          <w:rFonts w:ascii="Courier New" w:hAnsi="Courier New" w:eastAsia="Courier New"/>
          <w:sz w:val="15"/>
        </w:rPr>
        <w:t xml:space="preserve">  synthetic_data,</w:t>
      </w:r>
    </w:p>
    <w:p>
      <w:pPr>
        <w:spacing w:before="0" w:after="0" w:line="240" w:lineRule="auto"/>
      </w:pPr>
      <w:r>
        <w:rPr>
          <w:rFonts w:ascii="Courier New" w:hAnsi="Courier New" w:eastAsia="Courier New"/>
          <w:sz w:val="15"/>
        </w:rPr>
        <w:t xml:space="preserve">  file = "EnvChemMetaFlow_Synthetic_Dataset.xlsx",</w:t>
      </w:r>
    </w:p>
    <w:p>
      <w:pPr>
        <w:spacing w:before="0" w:after="0" w:line="240" w:lineRule="auto"/>
      </w:pPr>
      <w:r>
        <w:rPr>
          <w:rFonts w:ascii="Courier New" w:hAnsi="Courier New" w:eastAsia="Courier New"/>
          <w:sz w:val="15"/>
        </w:rPr>
        <w:t xml:space="preserve">  overwrite = TRUE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4. Prepare data for meta-analysis</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Because the synthetic dataset includes pollutants on very different scales</w:t>
      </w:r>
    </w:p>
    <w:p>
      <w:pPr>
        <w:spacing w:before="0" w:after="0" w:line="240" w:lineRule="auto"/>
      </w:pPr>
      <w:r>
        <w:rPr>
          <w:rFonts w:ascii="Courier New" w:hAnsi="Courier New" w:eastAsia="Courier New"/>
          <w:sz w:val="15"/>
        </w:rPr>
        <w:t># such as pharmaceutical residues and nitrate, log-transformed mean concentration</w:t>
      </w:r>
    </w:p>
    <w:p>
      <w:pPr>
        <w:spacing w:before="0" w:after="0" w:line="240" w:lineRule="auto"/>
      </w:pPr>
      <w:r>
        <w:rPr>
          <w:rFonts w:ascii="Courier New" w:hAnsi="Courier New" w:eastAsia="Courier New"/>
          <w:sz w:val="15"/>
        </w:rPr>
        <w:t># is used as the demonstration effect size.</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meta_data &lt;- synthetic_data %&gt;%</w:t>
      </w:r>
    </w:p>
    <w:p>
      <w:pPr>
        <w:spacing w:before="0" w:after="0" w:line="240" w:lineRule="auto"/>
      </w:pPr>
      <w:r>
        <w:rPr>
          <w:rFonts w:ascii="Courier New" w:hAnsi="Courier New" w:eastAsia="Courier New"/>
          <w:sz w:val="15"/>
        </w:rPr>
        <w:t xml:space="preserve">  mutate(</w:t>
      </w:r>
    </w:p>
    <w:p>
      <w:pPr>
        <w:spacing w:before="0" w:after="0" w:line="240" w:lineRule="auto"/>
      </w:pPr>
      <w:r>
        <w:rPr>
          <w:rFonts w:ascii="Courier New" w:hAnsi="Courier New" w:eastAsia="Courier New"/>
          <w:sz w:val="15"/>
        </w:rPr>
        <w:t xml:space="preserve">    Study_Label = paste(StudyID, Country, Compound, sep = " | "),</w:t>
      </w:r>
    </w:p>
    <w:p>
      <w:pPr>
        <w:spacing w:before="0" w:after="0" w:line="240" w:lineRule="auto"/>
      </w:pPr>
      <w:r>
        <w:rPr>
          <w:rFonts w:ascii="Courier New" w:hAnsi="Courier New" w:eastAsia="Courier New"/>
          <w:sz w:val="15"/>
        </w:rPr>
        <w:t xml:space="preserve">    yi = log(Mean_ng_L),</w:t>
      </w:r>
    </w:p>
    <w:p>
      <w:pPr>
        <w:spacing w:before="0" w:after="0" w:line="240" w:lineRule="auto"/>
      </w:pPr>
      <w:r>
        <w:rPr>
          <w:rFonts w:ascii="Courier New" w:hAnsi="Courier New" w:eastAsia="Courier New"/>
          <w:sz w:val="15"/>
        </w:rPr>
        <w:t xml:space="preserve">    sei = SD / (Mean_ng_L * sqrt(N)),</w:t>
      </w:r>
    </w:p>
    <w:p>
      <w:pPr>
        <w:spacing w:before="0" w:after="0" w:line="240" w:lineRule="auto"/>
      </w:pPr>
      <w:r>
        <w:rPr>
          <w:rFonts w:ascii="Courier New" w:hAnsi="Courier New" w:eastAsia="Courier New"/>
          <w:sz w:val="15"/>
        </w:rPr>
        <w:t xml:space="preserve">    vi = sei^2</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Random-effects model using REML</w:t>
      </w:r>
    </w:p>
    <w:p>
      <w:pPr>
        <w:spacing w:before="0" w:after="0" w:line="240" w:lineRule="auto"/>
      </w:pPr>
      <w:r>
        <w:rPr>
          <w:rFonts w:ascii="Courier New" w:hAnsi="Courier New" w:eastAsia="Courier New"/>
          <w:sz w:val="15"/>
        </w:rPr>
        <w:t>res &lt;- rma(</w:t>
      </w:r>
    </w:p>
    <w:p>
      <w:pPr>
        <w:spacing w:before="0" w:after="0" w:line="240" w:lineRule="auto"/>
      </w:pPr>
      <w:r>
        <w:rPr>
          <w:rFonts w:ascii="Courier New" w:hAnsi="Courier New" w:eastAsia="Courier New"/>
          <w:sz w:val="15"/>
        </w:rPr>
        <w:t xml:space="preserve">  yi = yi,</w:t>
      </w:r>
    </w:p>
    <w:p>
      <w:pPr>
        <w:spacing w:before="0" w:after="0" w:line="240" w:lineRule="auto"/>
      </w:pPr>
      <w:r>
        <w:rPr>
          <w:rFonts w:ascii="Courier New" w:hAnsi="Courier New" w:eastAsia="Courier New"/>
          <w:sz w:val="15"/>
        </w:rPr>
        <w:t xml:space="preserve">  sei = sei,</w:t>
      </w:r>
    </w:p>
    <w:p>
      <w:pPr>
        <w:spacing w:before="0" w:after="0" w:line="240" w:lineRule="auto"/>
      </w:pPr>
      <w:r>
        <w:rPr>
          <w:rFonts w:ascii="Courier New" w:hAnsi="Courier New" w:eastAsia="Courier New"/>
          <w:sz w:val="15"/>
        </w:rPr>
        <w:t xml:space="preserve">  data = meta_data,</w:t>
      </w:r>
    </w:p>
    <w:p>
      <w:pPr>
        <w:spacing w:before="0" w:after="0" w:line="240" w:lineRule="auto"/>
      </w:pPr>
      <w:r>
        <w:rPr>
          <w:rFonts w:ascii="Courier New" w:hAnsi="Courier New" w:eastAsia="Courier New"/>
          <w:sz w:val="15"/>
        </w:rPr>
        <w:t xml:space="preserve">  method = "REML"</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summary(res)</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Add confidence intervals and weights</w:t>
      </w:r>
    </w:p>
    <w:p>
      <w:pPr>
        <w:spacing w:before="0" w:after="0" w:line="240" w:lineRule="auto"/>
      </w:pPr>
      <w:r>
        <w:rPr>
          <w:rFonts w:ascii="Courier New" w:hAnsi="Courier New" w:eastAsia="Courier New"/>
          <w:sz w:val="15"/>
        </w:rPr>
        <w:t>meta_data &lt;- meta_data %&gt;%</w:t>
      </w:r>
    </w:p>
    <w:p>
      <w:pPr>
        <w:spacing w:before="0" w:after="0" w:line="240" w:lineRule="auto"/>
      </w:pPr>
      <w:r>
        <w:rPr>
          <w:rFonts w:ascii="Courier New" w:hAnsi="Courier New" w:eastAsia="Courier New"/>
          <w:sz w:val="15"/>
        </w:rPr>
        <w:t xml:space="preserve">  mutate(</w:t>
      </w:r>
    </w:p>
    <w:p>
      <w:pPr>
        <w:spacing w:before="0" w:after="0" w:line="240" w:lineRule="auto"/>
      </w:pPr>
      <w:r>
        <w:rPr>
          <w:rFonts w:ascii="Courier New" w:hAnsi="Courier New" w:eastAsia="Courier New"/>
          <w:sz w:val="15"/>
        </w:rPr>
        <w:t xml:space="preserve">    ci_low = yi - 1.96 * sei,</w:t>
      </w:r>
    </w:p>
    <w:p>
      <w:pPr>
        <w:spacing w:before="0" w:after="0" w:line="240" w:lineRule="auto"/>
      </w:pPr>
      <w:r>
        <w:rPr>
          <w:rFonts w:ascii="Courier New" w:hAnsi="Courier New" w:eastAsia="Courier New"/>
          <w:sz w:val="15"/>
        </w:rPr>
        <w:t xml:space="preserve">    ci_high = yi + 1.96 * sei,</w:t>
      </w:r>
    </w:p>
    <w:p>
      <w:pPr>
        <w:spacing w:before="0" w:after="0" w:line="240" w:lineRule="auto"/>
      </w:pPr>
      <w:r>
        <w:rPr>
          <w:rFonts w:ascii="Courier New" w:hAnsi="Courier New" w:eastAsia="Courier New"/>
          <w:sz w:val="15"/>
        </w:rPr>
        <w:t xml:space="preserve">    weight_percent = weights(res) / sum(weights(res)) * 100</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Save meta-analysis data table</w:t>
      </w:r>
    </w:p>
    <w:p>
      <w:pPr>
        <w:spacing w:before="0" w:after="0" w:line="240" w:lineRule="auto"/>
      </w:pPr>
      <w:r>
        <w:rPr>
          <w:rFonts w:ascii="Courier New" w:hAnsi="Courier New" w:eastAsia="Courier New"/>
          <w:sz w:val="15"/>
        </w:rPr>
        <w:t>write.xlsx(</w:t>
      </w:r>
    </w:p>
    <w:p>
      <w:pPr>
        <w:spacing w:before="0" w:after="0" w:line="240" w:lineRule="auto"/>
      </w:pPr>
      <w:r>
        <w:rPr>
          <w:rFonts w:ascii="Courier New" w:hAnsi="Courier New" w:eastAsia="Courier New"/>
          <w:sz w:val="15"/>
        </w:rPr>
        <w:t xml:space="preserve">  list(</w:t>
      </w:r>
    </w:p>
    <w:p>
      <w:pPr>
        <w:spacing w:before="0" w:after="0" w:line="240" w:lineRule="auto"/>
      </w:pPr>
      <w:r>
        <w:rPr>
          <w:rFonts w:ascii="Courier New" w:hAnsi="Courier New" w:eastAsia="Courier New"/>
          <w:sz w:val="15"/>
        </w:rPr>
        <w:t xml:space="preserve">    Synthetic_Data = synthetic_data,</w:t>
      </w:r>
    </w:p>
    <w:p>
      <w:pPr>
        <w:spacing w:before="0" w:after="0" w:line="240" w:lineRule="auto"/>
      </w:pPr>
      <w:r>
        <w:rPr>
          <w:rFonts w:ascii="Courier New" w:hAnsi="Courier New" w:eastAsia="Courier New"/>
          <w:sz w:val="15"/>
        </w:rPr>
        <w:t xml:space="preserve">    Meta_Analysis_Data = meta_data,</w:t>
      </w:r>
    </w:p>
    <w:p>
      <w:pPr>
        <w:spacing w:before="0" w:after="0" w:line="240" w:lineRule="auto"/>
      </w:pPr>
      <w:r>
        <w:rPr>
          <w:rFonts w:ascii="Courier New" w:hAnsi="Courier New" w:eastAsia="Courier New"/>
          <w:sz w:val="15"/>
        </w:rPr>
        <w:t xml:space="preserve">    Meta_Analysis_Summary = data.frame(</w:t>
      </w:r>
    </w:p>
    <w:p>
      <w:pPr>
        <w:spacing w:before="0" w:after="0" w:line="240" w:lineRule="auto"/>
      </w:pPr>
      <w:r>
        <w:rPr>
          <w:rFonts w:ascii="Courier New" w:hAnsi="Courier New" w:eastAsia="Courier New"/>
          <w:sz w:val="15"/>
        </w:rPr>
        <w:t xml:space="preserve">      Metric = c("Number of studies", "Pooled log mean", "Lower 95% CI",</w:t>
      </w:r>
    </w:p>
    <w:p>
      <w:pPr>
        <w:spacing w:before="0" w:after="0" w:line="240" w:lineRule="auto"/>
      </w:pPr>
      <w:r>
        <w:rPr>
          <w:rFonts w:ascii="Courier New" w:hAnsi="Courier New" w:eastAsia="Courier New"/>
          <w:sz w:val="15"/>
        </w:rPr>
        <w:t xml:space="preserve">                 "Upper 95% CI", "I2_percent", "tau2", "QE", "QEp"),</w:t>
      </w:r>
    </w:p>
    <w:p>
      <w:pPr>
        <w:spacing w:before="0" w:after="0" w:line="240" w:lineRule="auto"/>
      </w:pPr>
      <w:r>
        <w:rPr>
          <w:rFonts w:ascii="Courier New" w:hAnsi="Courier New" w:eastAsia="Courier New"/>
          <w:sz w:val="15"/>
        </w:rPr>
        <w:t xml:space="preserve">      Value = c(</w:t>
      </w:r>
    </w:p>
    <w:p>
      <w:pPr>
        <w:spacing w:before="0" w:after="0" w:line="240" w:lineRule="auto"/>
      </w:pPr>
      <w:r>
        <w:rPr>
          <w:rFonts w:ascii="Courier New" w:hAnsi="Courier New" w:eastAsia="Courier New"/>
          <w:sz w:val="15"/>
        </w:rPr>
        <w:t xml:space="preserve">        res$k,</w:t>
      </w:r>
    </w:p>
    <w:p>
      <w:pPr>
        <w:spacing w:before="0" w:after="0" w:line="240" w:lineRule="auto"/>
      </w:pPr>
      <w:r>
        <w:rPr>
          <w:rFonts w:ascii="Courier New" w:hAnsi="Courier New" w:eastAsia="Courier New"/>
          <w:sz w:val="15"/>
        </w:rPr>
        <w:t xml:space="preserve">        as.numeric(res$b),</w:t>
      </w:r>
    </w:p>
    <w:p>
      <w:pPr>
        <w:spacing w:before="0" w:after="0" w:line="240" w:lineRule="auto"/>
      </w:pPr>
      <w:r>
        <w:rPr>
          <w:rFonts w:ascii="Courier New" w:hAnsi="Courier New" w:eastAsia="Courier New"/>
          <w:sz w:val="15"/>
        </w:rPr>
        <w:t xml:space="preserve">        res$ci.lb,</w:t>
      </w:r>
    </w:p>
    <w:p>
      <w:pPr>
        <w:spacing w:before="0" w:after="0" w:line="240" w:lineRule="auto"/>
      </w:pPr>
      <w:r>
        <w:rPr>
          <w:rFonts w:ascii="Courier New" w:hAnsi="Courier New" w:eastAsia="Courier New"/>
          <w:sz w:val="15"/>
        </w:rPr>
        <w:t xml:space="preserve">        res$ci.ub,</w:t>
      </w:r>
    </w:p>
    <w:p>
      <w:pPr>
        <w:spacing w:before="0" w:after="0" w:line="240" w:lineRule="auto"/>
      </w:pPr>
      <w:r>
        <w:rPr>
          <w:rFonts w:ascii="Courier New" w:hAnsi="Courier New" w:eastAsia="Courier New"/>
          <w:sz w:val="15"/>
        </w:rPr>
        <w:t xml:space="preserve">        res$I2,</w:t>
      </w:r>
    </w:p>
    <w:p>
      <w:pPr>
        <w:spacing w:before="0" w:after="0" w:line="240" w:lineRule="auto"/>
      </w:pPr>
      <w:r>
        <w:rPr>
          <w:rFonts w:ascii="Courier New" w:hAnsi="Courier New" w:eastAsia="Courier New"/>
          <w:sz w:val="15"/>
        </w:rPr>
        <w:t xml:space="preserve">        res$tau2,</w:t>
      </w:r>
    </w:p>
    <w:p>
      <w:pPr>
        <w:spacing w:before="0" w:after="0" w:line="240" w:lineRule="auto"/>
      </w:pPr>
      <w:r>
        <w:rPr>
          <w:rFonts w:ascii="Courier New" w:hAnsi="Courier New" w:eastAsia="Courier New"/>
          <w:sz w:val="15"/>
        </w:rPr>
        <w:t xml:space="preserve">        res$QE,</w:t>
      </w:r>
    </w:p>
    <w:p>
      <w:pPr>
        <w:spacing w:before="0" w:after="0" w:line="240" w:lineRule="auto"/>
      </w:pPr>
      <w:r>
        <w:rPr>
          <w:rFonts w:ascii="Courier New" w:hAnsi="Courier New" w:eastAsia="Courier New"/>
          <w:sz w:val="15"/>
        </w:rPr>
        <w:t xml:space="preserve">        res$QEp</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file = "EnvChemMetaFlow_Meta_Analysis_Output.xlsx",</w:t>
      </w:r>
    </w:p>
    <w:p>
      <w:pPr>
        <w:spacing w:before="0" w:after="0" w:line="240" w:lineRule="auto"/>
      </w:pPr>
      <w:r>
        <w:rPr>
          <w:rFonts w:ascii="Courier New" w:hAnsi="Courier New" w:eastAsia="Courier New"/>
          <w:sz w:val="15"/>
        </w:rPr>
        <w:t xml:space="preserve">  overwrite = TRUE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5. Publication-style forest plot</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png(</w:t>
      </w:r>
    </w:p>
    <w:p>
      <w:pPr>
        <w:spacing w:before="0" w:after="0" w:line="240" w:lineRule="auto"/>
      </w:pPr>
      <w:r>
        <w:rPr>
          <w:rFonts w:ascii="Courier New" w:hAnsi="Courier New" w:eastAsia="Courier New"/>
          <w:sz w:val="15"/>
        </w:rPr>
        <w:t xml:space="preserve">  filename = "EnvChemMetaFlow_Forest_Plot_32_Studies.png",</w:t>
      </w:r>
    </w:p>
    <w:p>
      <w:pPr>
        <w:spacing w:before="0" w:after="0" w:line="240" w:lineRule="auto"/>
      </w:pPr>
      <w:r>
        <w:rPr>
          <w:rFonts w:ascii="Courier New" w:hAnsi="Courier New" w:eastAsia="Courier New"/>
          <w:sz w:val="15"/>
        </w:rPr>
        <w:t xml:space="preserve">  width = 3000,</w:t>
      </w:r>
    </w:p>
    <w:p>
      <w:pPr>
        <w:spacing w:before="0" w:after="0" w:line="240" w:lineRule="auto"/>
      </w:pPr>
      <w:r>
        <w:rPr>
          <w:rFonts w:ascii="Courier New" w:hAnsi="Courier New" w:eastAsia="Courier New"/>
          <w:sz w:val="15"/>
        </w:rPr>
        <w:t xml:space="preserve">  height = 3600,</w:t>
      </w:r>
    </w:p>
    <w:p>
      <w:pPr>
        <w:spacing w:before="0" w:after="0" w:line="240" w:lineRule="auto"/>
      </w:pPr>
      <w:r>
        <w:rPr>
          <w:rFonts w:ascii="Courier New" w:hAnsi="Courier New" w:eastAsia="Courier New"/>
          <w:sz w:val="15"/>
        </w:rPr>
        <w:t xml:space="preserve">  res = 300</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par(mar = c(5, 12, 4, 4))</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forest(</w:t>
      </w:r>
    </w:p>
    <w:p>
      <w:pPr>
        <w:spacing w:before="0" w:after="0" w:line="240" w:lineRule="auto"/>
      </w:pPr>
      <w:r>
        <w:rPr>
          <w:rFonts w:ascii="Courier New" w:hAnsi="Courier New" w:eastAsia="Courier New"/>
          <w:sz w:val="15"/>
        </w:rPr>
        <w:t xml:space="preserve">  res,</w:t>
      </w:r>
    </w:p>
    <w:p>
      <w:pPr>
        <w:spacing w:before="0" w:after="0" w:line="240" w:lineRule="auto"/>
      </w:pPr>
      <w:r>
        <w:rPr>
          <w:rFonts w:ascii="Courier New" w:hAnsi="Courier New" w:eastAsia="Courier New"/>
          <w:sz w:val="15"/>
        </w:rPr>
        <w:t xml:space="preserve">  slab = meta_data$Study_Label,</w:t>
      </w:r>
    </w:p>
    <w:p>
      <w:pPr>
        <w:spacing w:before="0" w:after="0" w:line="240" w:lineRule="auto"/>
      </w:pPr>
      <w:r>
        <w:rPr>
          <w:rFonts w:ascii="Courier New" w:hAnsi="Courier New" w:eastAsia="Courier New"/>
          <w:sz w:val="15"/>
        </w:rPr>
        <w:t xml:space="preserve">  xlab = "Log Mean Concentration (ng/L)",</w:t>
      </w:r>
    </w:p>
    <w:p>
      <w:pPr>
        <w:spacing w:before="0" w:after="0" w:line="240" w:lineRule="auto"/>
      </w:pPr>
      <w:r>
        <w:rPr>
          <w:rFonts w:ascii="Courier New" w:hAnsi="Courier New" w:eastAsia="Courier New"/>
          <w:sz w:val="15"/>
        </w:rPr>
        <w:t xml:space="preserve">  mlab = "RE Model",</w:t>
      </w:r>
    </w:p>
    <w:p>
      <w:pPr>
        <w:spacing w:before="0" w:after="0" w:line="240" w:lineRule="auto"/>
      </w:pPr>
      <w:r>
        <w:rPr>
          <w:rFonts w:ascii="Courier New" w:hAnsi="Courier New" w:eastAsia="Courier New"/>
          <w:sz w:val="15"/>
        </w:rPr>
        <w:t xml:space="preserve">  psize = 1,</w:t>
      </w:r>
    </w:p>
    <w:p>
      <w:pPr>
        <w:spacing w:before="0" w:after="0" w:line="240" w:lineRule="auto"/>
      </w:pPr>
      <w:r>
        <w:rPr>
          <w:rFonts w:ascii="Courier New" w:hAnsi="Courier New" w:eastAsia="Courier New"/>
          <w:sz w:val="15"/>
        </w:rPr>
        <w:t xml:space="preserve">  cex = 0.65,</w:t>
      </w:r>
    </w:p>
    <w:p>
      <w:pPr>
        <w:spacing w:before="0" w:after="0" w:line="240" w:lineRule="auto"/>
      </w:pPr>
      <w:r>
        <w:rPr>
          <w:rFonts w:ascii="Courier New" w:hAnsi="Courier New" w:eastAsia="Courier New"/>
          <w:sz w:val="15"/>
        </w:rPr>
        <w:t xml:space="preserve">  header = FALSE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title("Synthetic Demonstration Forest Plot", cex.main = 1.1)</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dev.off()</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pdf(</w:t>
      </w:r>
    </w:p>
    <w:p>
      <w:pPr>
        <w:spacing w:before="0" w:after="0" w:line="240" w:lineRule="auto"/>
      </w:pPr>
      <w:r>
        <w:rPr>
          <w:rFonts w:ascii="Courier New" w:hAnsi="Courier New" w:eastAsia="Courier New"/>
          <w:sz w:val="15"/>
        </w:rPr>
        <w:t xml:space="preserve">  file = "EnvChemMetaFlow_Forest_Plot_32_Studies.pdf",</w:t>
      </w:r>
    </w:p>
    <w:p>
      <w:pPr>
        <w:spacing w:before="0" w:after="0" w:line="240" w:lineRule="auto"/>
      </w:pPr>
      <w:r>
        <w:rPr>
          <w:rFonts w:ascii="Courier New" w:hAnsi="Courier New" w:eastAsia="Courier New"/>
          <w:sz w:val="15"/>
        </w:rPr>
        <w:t xml:space="preserve">  width = 9,</w:t>
      </w:r>
    </w:p>
    <w:p>
      <w:pPr>
        <w:spacing w:before="0" w:after="0" w:line="240" w:lineRule="auto"/>
      </w:pPr>
      <w:r>
        <w:rPr>
          <w:rFonts w:ascii="Courier New" w:hAnsi="Courier New" w:eastAsia="Courier New"/>
          <w:sz w:val="15"/>
        </w:rPr>
        <w:t xml:space="preserve">  height = 11</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par(mar = c(5, 12, 4, 4))</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forest(</w:t>
      </w:r>
    </w:p>
    <w:p>
      <w:pPr>
        <w:spacing w:before="0" w:after="0" w:line="240" w:lineRule="auto"/>
      </w:pPr>
      <w:r>
        <w:rPr>
          <w:rFonts w:ascii="Courier New" w:hAnsi="Courier New" w:eastAsia="Courier New"/>
          <w:sz w:val="15"/>
        </w:rPr>
        <w:t xml:space="preserve">  res,</w:t>
      </w:r>
    </w:p>
    <w:p>
      <w:pPr>
        <w:spacing w:before="0" w:after="0" w:line="240" w:lineRule="auto"/>
      </w:pPr>
      <w:r>
        <w:rPr>
          <w:rFonts w:ascii="Courier New" w:hAnsi="Courier New" w:eastAsia="Courier New"/>
          <w:sz w:val="15"/>
        </w:rPr>
        <w:t xml:space="preserve">  slab = meta_data$Study_Label,</w:t>
      </w:r>
    </w:p>
    <w:p>
      <w:pPr>
        <w:spacing w:before="0" w:after="0" w:line="240" w:lineRule="auto"/>
      </w:pPr>
      <w:r>
        <w:rPr>
          <w:rFonts w:ascii="Courier New" w:hAnsi="Courier New" w:eastAsia="Courier New"/>
          <w:sz w:val="15"/>
        </w:rPr>
        <w:t xml:space="preserve">  xlab = "Log Mean Concentration (ng/L)",</w:t>
      </w:r>
    </w:p>
    <w:p>
      <w:pPr>
        <w:spacing w:before="0" w:after="0" w:line="240" w:lineRule="auto"/>
      </w:pPr>
      <w:r>
        <w:rPr>
          <w:rFonts w:ascii="Courier New" w:hAnsi="Courier New" w:eastAsia="Courier New"/>
          <w:sz w:val="15"/>
        </w:rPr>
        <w:t xml:space="preserve">  mlab = "RE Model",</w:t>
      </w:r>
    </w:p>
    <w:p>
      <w:pPr>
        <w:spacing w:before="0" w:after="0" w:line="240" w:lineRule="auto"/>
      </w:pPr>
      <w:r>
        <w:rPr>
          <w:rFonts w:ascii="Courier New" w:hAnsi="Courier New" w:eastAsia="Courier New"/>
          <w:sz w:val="15"/>
        </w:rPr>
        <w:t xml:space="preserve">  psize = 1,</w:t>
      </w:r>
    </w:p>
    <w:p>
      <w:pPr>
        <w:spacing w:before="0" w:after="0" w:line="240" w:lineRule="auto"/>
      </w:pPr>
      <w:r>
        <w:rPr>
          <w:rFonts w:ascii="Courier New" w:hAnsi="Courier New" w:eastAsia="Courier New"/>
          <w:sz w:val="15"/>
        </w:rPr>
        <w:t xml:space="preserve">  cex = 0.65,</w:t>
      </w:r>
    </w:p>
    <w:p>
      <w:pPr>
        <w:spacing w:before="0" w:after="0" w:line="240" w:lineRule="auto"/>
      </w:pPr>
      <w:r>
        <w:rPr>
          <w:rFonts w:ascii="Courier New" w:hAnsi="Courier New" w:eastAsia="Courier New"/>
          <w:sz w:val="15"/>
        </w:rPr>
        <w:t xml:space="preserve">  header = FALSE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title("Synthetic Demonstration Forest Plot", cex.main = 1.1)</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dev.off()</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6. Publication-style funnel plot</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png(</w:t>
      </w:r>
    </w:p>
    <w:p>
      <w:pPr>
        <w:spacing w:before="0" w:after="0" w:line="240" w:lineRule="auto"/>
      </w:pPr>
      <w:r>
        <w:rPr>
          <w:rFonts w:ascii="Courier New" w:hAnsi="Courier New" w:eastAsia="Courier New"/>
          <w:sz w:val="15"/>
        </w:rPr>
        <w:t xml:space="preserve">  filename = "EnvChemMetaFlow_Funnel_Plot_32_Studies.png",</w:t>
      </w:r>
    </w:p>
    <w:p>
      <w:pPr>
        <w:spacing w:before="0" w:after="0" w:line="240" w:lineRule="auto"/>
      </w:pPr>
      <w:r>
        <w:rPr>
          <w:rFonts w:ascii="Courier New" w:hAnsi="Courier New" w:eastAsia="Courier New"/>
          <w:sz w:val="15"/>
        </w:rPr>
        <w:t xml:space="preserve">  width = 2400,</w:t>
      </w:r>
    </w:p>
    <w:p>
      <w:pPr>
        <w:spacing w:before="0" w:after="0" w:line="240" w:lineRule="auto"/>
      </w:pPr>
      <w:r>
        <w:rPr>
          <w:rFonts w:ascii="Courier New" w:hAnsi="Courier New" w:eastAsia="Courier New"/>
          <w:sz w:val="15"/>
        </w:rPr>
        <w:t xml:space="preserve">  height = 2000,</w:t>
      </w:r>
    </w:p>
    <w:p>
      <w:pPr>
        <w:spacing w:before="0" w:after="0" w:line="240" w:lineRule="auto"/>
      </w:pPr>
      <w:r>
        <w:rPr>
          <w:rFonts w:ascii="Courier New" w:hAnsi="Courier New" w:eastAsia="Courier New"/>
          <w:sz w:val="15"/>
        </w:rPr>
        <w:t xml:space="preserve">  res = 300</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funnel(</w:t>
      </w:r>
    </w:p>
    <w:p>
      <w:pPr>
        <w:spacing w:before="0" w:after="0" w:line="240" w:lineRule="auto"/>
      </w:pPr>
      <w:r>
        <w:rPr>
          <w:rFonts w:ascii="Courier New" w:hAnsi="Courier New" w:eastAsia="Courier New"/>
          <w:sz w:val="15"/>
        </w:rPr>
        <w:t xml:space="preserve">  res,</w:t>
      </w:r>
    </w:p>
    <w:p>
      <w:pPr>
        <w:spacing w:before="0" w:after="0" w:line="240" w:lineRule="auto"/>
      </w:pPr>
      <w:r>
        <w:rPr>
          <w:rFonts w:ascii="Courier New" w:hAnsi="Courier New" w:eastAsia="Courier New"/>
          <w:sz w:val="15"/>
        </w:rPr>
        <w:t xml:space="preserve">  xlab = "Observed Outcome",</w:t>
      </w:r>
    </w:p>
    <w:p>
      <w:pPr>
        <w:spacing w:before="0" w:after="0" w:line="240" w:lineRule="auto"/>
      </w:pPr>
      <w:r>
        <w:rPr>
          <w:rFonts w:ascii="Courier New" w:hAnsi="Courier New" w:eastAsia="Courier New"/>
          <w:sz w:val="15"/>
        </w:rPr>
        <w:t xml:space="preserve">  ylab = "Standard Error",</w:t>
      </w:r>
    </w:p>
    <w:p>
      <w:pPr>
        <w:spacing w:before="0" w:after="0" w:line="240" w:lineRule="auto"/>
      </w:pPr>
      <w:r>
        <w:rPr>
          <w:rFonts w:ascii="Courier New" w:hAnsi="Courier New" w:eastAsia="Courier New"/>
          <w:sz w:val="15"/>
        </w:rPr>
        <w:t xml:space="preserve">  main = "Funnel Plot for Meta-Analysis",</w:t>
      </w:r>
    </w:p>
    <w:p>
      <w:pPr>
        <w:spacing w:before="0" w:after="0" w:line="240" w:lineRule="auto"/>
      </w:pPr>
      <w:r>
        <w:rPr>
          <w:rFonts w:ascii="Courier New" w:hAnsi="Courier New" w:eastAsia="Courier New"/>
          <w:sz w:val="15"/>
        </w:rPr>
        <w:t xml:space="preserve">  shade = c("white", "gray90", "gray80")</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dev.off()</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pdf(</w:t>
      </w:r>
    </w:p>
    <w:p>
      <w:pPr>
        <w:spacing w:before="0" w:after="0" w:line="240" w:lineRule="auto"/>
      </w:pPr>
      <w:r>
        <w:rPr>
          <w:rFonts w:ascii="Courier New" w:hAnsi="Courier New" w:eastAsia="Courier New"/>
          <w:sz w:val="15"/>
        </w:rPr>
        <w:t xml:space="preserve">  file = "EnvChemMetaFlow_Funnel_Plot_32_Studies.pdf",</w:t>
      </w:r>
    </w:p>
    <w:p>
      <w:pPr>
        <w:spacing w:before="0" w:after="0" w:line="240" w:lineRule="auto"/>
      </w:pPr>
      <w:r>
        <w:rPr>
          <w:rFonts w:ascii="Courier New" w:hAnsi="Courier New" w:eastAsia="Courier New"/>
          <w:sz w:val="15"/>
        </w:rPr>
        <w:t xml:space="preserve">  width = 8,</w:t>
      </w:r>
    </w:p>
    <w:p>
      <w:pPr>
        <w:spacing w:before="0" w:after="0" w:line="240" w:lineRule="auto"/>
      </w:pPr>
      <w:r>
        <w:rPr>
          <w:rFonts w:ascii="Courier New" w:hAnsi="Courier New" w:eastAsia="Courier New"/>
          <w:sz w:val="15"/>
        </w:rPr>
        <w:t xml:space="preserve">  height = 6.5</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funnel(</w:t>
      </w:r>
    </w:p>
    <w:p>
      <w:pPr>
        <w:spacing w:before="0" w:after="0" w:line="240" w:lineRule="auto"/>
      </w:pPr>
      <w:r>
        <w:rPr>
          <w:rFonts w:ascii="Courier New" w:hAnsi="Courier New" w:eastAsia="Courier New"/>
          <w:sz w:val="15"/>
        </w:rPr>
        <w:t xml:space="preserve">  res,</w:t>
      </w:r>
    </w:p>
    <w:p>
      <w:pPr>
        <w:spacing w:before="0" w:after="0" w:line="240" w:lineRule="auto"/>
      </w:pPr>
      <w:r>
        <w:rPr>
          <w:rFonts w:ascii="Courier New" w:hAnsi="Courier New" w:eastAsia="Courier New"/>
          <w:sz w:val="15"/>
        </w:rPr>
        <w:t xml:space="preserve">  xlab = "Observed Outcome",</w:t>
      </w:r>
    </w:p>
    <w:p>
      <w:pPr>
        <w:spacing w:before="0" w:after="0" w:line="240" w:lineRule="auto"/>
      </w:pPr>
      <w:r>
        <w:rPr>
          <w:rFonts w:ascii="Courier New" w:hAnsi="Courier New" w:eastAsia="Courier New"/>
          <w:sz w:val="15"/>
        </w:rPr>
        <w:t xml:space="preserve">  ylab = "Standard Error",</w:t>
      </w:r>
    </w:p>
    <w:p>
      <w:pPr>
        <w:spacing w:before="0" w:after="0" w:line="240" w:lineRule="auto"/>
      </w:pPr>
      <w:r>
        <w:rPr>
          <w:rFonts w:ascii="Courier New" w:hAnsi="Courier New" w:eastAsia="Courier New"/>
          <w:sz w:val="15"/>
        </w:rPr>
        <w:t xml:space="preserve">  main = "Funnel Plot for Meta-Analysis",</w:t>
      </w:r>
    </w:p>
    <w:p>
      <w:pPr>
        <w:spacing w:before="0" w:after="0" w:line="240" w:lineRule="auto"/>
      </w:pPr>
      <w:r>
        <w:rPr>
          <w:rFonts w:ascii="Courier New" w:hAnsi="Courier New" w:eastAsia="Courier New"/>
          <w:sz w:val="15"/>
        </w:rPr>
        <w:t xml:space="preserve">  shade = c("white", "gray90", "gray80")</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dev.off()</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7. Egger's regression test</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egger_test &lt;- regtest(res, model = "rma")</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capture.output(</w:t>
      </w:r>
    </w:p>
    <w:p>
      <w:pPr>
        <w:spacing w:before="0" w:after="0" w:line="240" w:lineRule="auto"/>
      </w:pPr>
      <w:r>
        <w:rPr>
          <w:rFonts w:ascii="Courier New" w:hAnsi="Courier New" w:eastAsia="Courier New"/>
          <w:sz w:val="15"/>
        </w:rPr>
        <w:t xml:space="preserve">  egger_test,</w:t>
      </w:r>
    </w:p>
    <w:p>
      <w:pPr>
        <w:spacing w:before="0" w:after="0" w:line="240" w:lineRule="auto"/>
      </w:pPr>
      <w:r>
        <w:rPr>
          <w:rFonts w:ascii="Courier New" w:hAnsi="Courier New" w:eastAsia="Courier New"/>
          <w:sz w:val="15"/>
        </w:rPr>
        <w:t xml:space="preserve">  file = "EnvChemMetaFlow_Egger_Test.txt"</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8. Subgroup analysis by compound</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res_compound &lt;- rma(</w:t>
      </w:r>
    </w:p>
    <w:p>
      <w:pPr>
        <w:spacing w:before="0" w:after="0" w:line="240" w:lineRule="auto"/>
      </w:pPr>
      <w:r>
        <w:rPr>
          <w:rFonts w:ascii="Courier New" w:hAnsi="Courier New" w:eastAsia="Courier New"/>
          <w:sz w:val="15"/>
        </w:rPr>
        <w:t xml:space="preserve">  yi = yi,</w:t>
      </w:r>
    </w:p>
    <w:p>
      <w:pPr>
        <w:spacing w:before="0" w:after="0" w:line="240" w:lineRule="auto"/>
      </w:pPr>
      <w:r>
        <w:rPr>
          <w:rFonts w:ascii="Courier New" w:hAnsi="Courier New" w:eastAsia="Courier New"/>
          <w:sz w:val="15"/>
        </w:rPr>
        <w:t xml:space="preserve">  sei = sei,</w:t>
      </w:r>
    </w:p>
    <w:p>
      <w:pPr>
        <w:spacing w:before="0" w:after="0" w:line="240" w:lineRule="auto"/>
      </w:pPr>
      <w:r>
        <w:rPr>
          <w:rFonts w:ascii="Courier New" w:hAnsi="Courier New" w:eastAsia="Courier New"/>
          <w:sz w:val="15"/>
        </w:rPr>
        <w:t xml:space="preserve">  mods = ~ factor(Compound),</w:t>
      </w:r>
    </w:p>
    <w:p>
      <w:pPr>
        <w:spacing w:before="0" w:after="0" w:line="240" w:lineRule="auto"/>
      </w:pPr>
      <w:r>
        <w:rPr>
          <w:rFonts w:ascii="Courier New" w:hAnsi="Courier New" w:eastAsia="Courier New"/>
          <w:sz w:val="15"/>
        </w:rPr>
        <w:t xml:space="preserve">  data = meta_data,</w:t>
      </w:r>
    </w:p>
    <w:p>
      <w:pPr>
        <w:spacing w:before="0" w:after="0" w:line="240" w:lineRule="auto"/>
      </w:pPr>
      <w:r>
        <w:rPr>
          <w:rFonts w:ascii="Courier New" w:hAnsi="Courier New" w:eastAsia="Courier New"/>
          <w:sz w:val="15"/>
        </w:rPr>
        <w:t xml:space="preserve">  method = "REML"</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capture.output(</w:t>
      </w:r>
    </w:p>
    <w:p>
      <w:pPr>
        <w:spacing w:before="0" w:after="0" w:line="240" w:lineRule="auto"/>
      </w:pPr>
      <w:r>
        <w:rPr>
          <w:rFonts w:ascii="Courier New" w:hAnsi="Courier New" w:eastAsia="Courier New"/>
          <w:sz w:val="15"/>
        </w:rPr>
        <w:t xml:space="preserve">  summary(res_compound),</w:t>
      </w:r>
    </w:p>
    <w:p>
      <w:pPr>
        <w:spacing w:before="0" w:after="0" w:line="240" w:lineRule="auto"/>
      </w:pPr>
      <w:r>
        <w:rPr>
          <w:rFonts w:ascii="Courier New" w:hAnsi="Courier New" w:eastAsia="Courier New"/>
          <w:sz w:val="15"/>
        </w:rPr>
        <w:t xml:space="preserve">  file = "EnvChemMetaFlow_Subgroup_Compound_MetaRegression.txt"</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9. Subgroup analysis by water type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res_water &lt;- rma(</w:t>
      </w:r>
    </w:p>
    <w:p>
      <w:pPr>
        <w:spacing w:before="0" w:after="0" w:line="240" w:lineRule="auto"/>
      </w:pPr>
      <w:r>
        <w:rPr>
          <w:rFonts w:ascii="Courier New" w:hAnsi="Courier New" w:eastAsia="Courier New"/>
          <w:sz w:val="15"/>
        </w:rPr>
        <w:t xml:space="preserve">  yi = yi,</w:t>
      </w:r>
    </w:p>
    <w:p>
      <w:pPr>
        <w:spacing w:before="0" w:after="0" w:line="240" w:lineRule="auto"/>
      </w:pPr>
      <w:r>
        <w:rPr>
          <w:rFonts w:ascii="Courier New" w:hAnsi="Courier New" w:eastAsia="Courier New"/>
          <w:sz w:val="15"/>
        </w:rPr>
        <w:t xml:space="preserve">  sei = sei,</w:t>
      </w:r>
    </w:p>
    <w:p>
      <w:pPr>
        <w:spacing w:before="0" w:after="0" w:line="240" w:lineRule="auto"/>
      </w:pPr>
      <w:r>
        <w:rPr>
          <w:rFonts w:ascii="Courier New" w:hAnsi="Courier New" w:eastAsia="Courier New"/>
          <w:sz w:val="15"/>
        </w:rPr>
        <w:t xml:space="preserve">  mods = ~ factor(WaterType),</w:t>
      </w:r>
    </w:p>
    <w:p>
      <w:pPr>
        <w:spacing w:before="0" w:after="0" w:line="240" w:lineRule="auto"/>
      </w:pPr>
      <w:r>
        <w:rPr>
          <w:rFonts w:ascii="Courier New" w:hAnsi="Courier New" w:eastAsia="Courier New"/>
          <w:sz w:val="15"/>
        </w:rPr>
        <w:t xml:space="preserve">  data = meta_data,</w:t>
      </w:r>
    </w:p>
    <w:p>
      <w:pPr>
        <w:spacing w:before="0" w:after="0" w:line="240" w:lineRule="auto"/>
      </w:pPr>
      <w:r>
        <w:rPr>
          <w:rFonts w:ascii="Courier New" w:hAnsi="Courier New" w:eastAsia="Courier New"/>
          <w:sz w:val="15"/>
        </w:rPr>
        <w:t xml:space="preserve">  method = "REML"</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capture.output(</w:t>
      </w:r>
    </w:p>
    <w:p>
      <w:pPr>
        <w:spacing w:before="0" w:after="0" w:line="240" w:lineRule="auto"/>
      </w:pPr>
      <w:r>
        <w:rPr>
          <w:rFonts w:ascii="Courier New" w:hAnsi="Courier New" w:eastAsia="Courier New"/>
          <w:sz w:val="15"/>
        </w:rPr>
        <w:t xml:space="preserve">  summary(res_water),</w:t>
      </w:r>
    </w:p>
    <w:p>
      <w:pPr>
        <w:spacing w:before="0" w:after="0" w:line="240" w:lineRule="auto"/>
      </w:pPr>
      <w:r>
        <w:rPr>
          <w:rFonts w:ascii="Courier New" w:hAnsi="Courier New" w:eastAsia="Courier New"/>
          <w:sz w:val="15"/>
        </w:rPr>
        <w:t xml:space="preserve">  file = "EnvChemMetaFlow_Subgroup_WaterType_MetaRegression.txt"</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10. Descriptive summary table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summary_table &lt;- synthetic_data %&gt;%</w:t>
      </w:r>
    </w:p>
    <w:p>
      <w:pPr>
        <w:spacing w:before="0" w:after="0" w:line="240" w:lineRule="auto"/>
      </w:pPr>
      <w:r>
        <w:rPr>
          <w:rFonts w:ascii="Courier New" w:hAnsi="Courier New" w:eastAsia="Courier New"/>
          <w:sz w:val="15"/>
        </w:rPr>
        <w:t xml:space="preserve">  group_by(Compound) %&gt;%</w:t>
      </w:r>
    </w:p>
    <w:p>
      <w:pPr>
        <w:spacing w:before="0" w:after="0" w:line="240" w:lineRule="auto"/>
      </w:pPr>
      <w:r>
        <w:rPr>
          <w:rFonts w:ascii="Courier New" w:hAnsi="Courier New" w:eastAsia="Courier New"/>
          <w:sz w:val="15"/>
        </w:rPr>
        <w:t xml:space="preserve">  summarise(</w:t>
      </w:r>
    </w:p>
    <w:p>
      <w:pPr>
        <w:spacing w:before="0" w:after="0" w:line="240" w:lineRule="auto"/>
      </w:pPr>
      <w:r>
        <w:rPr>
          <w:rFonts w:ascii="Courier New" w:hAnsi="Courier New" w:eastAsia="Courier New"/>
          <w:sz w:val="15"/>
        </w:rPr>
        <w:t xml:space="preserve">    Studies = n(),</w:t>
      </w:r>
    </w:p>
    <w:p>
      <w:pPr>
        <w:spacing w:before="0" w:after="0" w:line="240" w:lineRule="auto"/>
      </w:pPr>
      <w:r>
        <w:rPr>
          <w:rFonts w:ascii="Courier New" w:hAnsi="Courier New" w:eastAsia="Courier New"/>
          <w:sz w:val="15"/>
        </w:rPr>
        <w:t xml:space="preserve">    Mean = round(mean(Mean_ng_L), 2),</w:t>
      </w:r>
    </w:p>
    <w:p>
      <w:pPr>
        <w:spacing w:before="0" w:after="0" w:line="240" w:lineRule="auto"/>
      </w:pPr>
      <w:r>
        <w:rPr>
          <w:rFonts w:ascii="Courier New" w:hAnsi="Courier New" w:eastAsia="Courier New"/>
          <w:sz w:val="15"/>
        </w:rPr>
        <w:t xml:space="preserve">    Median = round(median(Mean_ng_L), 2),</w:t>
      </w:r>
    </w:p>
    <w:p>
      <w:pPr>
        <w:spacing w:before="0" w:after="0" w:line="240" w:lineRule="auto"/>
      </w:pPr>
      <w:r>
        <w:rPr>
          <w:rFonts w:ascii="Courier New" w:hAnsi="Courier New" w:eastAsia="Courier New"/>
          <w:sz w:val="15"/>
        </w:rPr>
        <w:t xml:space="preserve">    Minimum = round(min(Mean_ng_L), 2),</w:t>
      </w:r>
    </w:p>
    <w:p>
      <w:pPr>
        <w:spacing w:before="0" w:after="0" w:line="240" w:lineRule="auto"/>
      </w:pPr>
      <w:r>
        <w:rPr>
          <w:rFonts w:ascii="Courier New" w:hAnsi="Courier New" w:eastAsia="Courier New"/>
          <w:sz w:val="15"/>
        </w:rPr>
        <w:t xml:space="preserve">    Maximum = round(max(Mean_ng_L), 2),</w:t>
      </w:r>
    </w:p>
    <w:p>
      <w:pPr>
        <w:spacing w:before="0" w:after="0" w:line="240" w:lineRule="auto"/>
      </w:pPr>
      <w:r>
        <w:rPr>
          <w:rFonts w:ascii="Courier New" w:hAnsi="Courier New" w:eastAsia="Courier New"/>
          <w:sz w:val="15"/>
        </w:rPr>
        <w:t xml:space="preserve">    .groups = "drop"</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write.xlsx(</w:t>
      </w:r>
    </w:p>
    <w:p>
      <w:pPr>
        <w:spacing w:before="0" w:after="0" w:line="240" w:lineRule="auto"/>
      </w:pPr>
      <w:r>
        <w:rPr>
          <w:rFonts w:ascii="Courier New" w:hAnsi="Courier New" w:eastAsia="Courier New"/>
          <w:sz w:val="15"/>
        </w:rPr>
        <w:t xml:space="preserve">  summary_table,</w:t>
      </w:r>
    </w:p>
    <w:p>
      <w:pPr>
        <w:spacing w:before="0" w:after="0" w:line="240" w:lineRule="auto"/>
      </w:pPr>
      <w:r>
        <w:rPr>
          <w:rFonts w:ascii="Courier New" w:hAnsi="Courier New" w:eastAsia="Courier New"/>
          <w:sz w:val="15"/>
        </w:rPr>
        <w:t xml:space="preserve">  file = "EnvChemMetaFlow_Descriptive_Summary.xlsx",</w:t>
      </w:r>
    </w:p>
    <w:p>
      <w:pPr>
        <w:spacing w:before="0" w:after="0" w:line="240" w:lineRule="auto"/>
      </w:pPr>
      <w:r>
        <w:rPr>
          <w:rFonts w:ascii="Courier New" w:hAnsi="Courier New" w:eastAsia="Courier New"/>
          <w:sz w:val="15"/>
        </w:rPr>
        <w:t xml:space="preserve">  overwrite = TRUE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11. End message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cat("EnvChemMetaFlow synthetic dataset and meta-analysis outputs generated successfully.\n")</w:t>
      </w:r>
    </w:p>
    <w:p>
      <w:pPr>
        <w:spacing w:before="0" w:after="0" w:line="240" w:lineRule="auto"/>
      </w:pPr>
      <w:r>
        <w:rPr>
          <w:rFonts w:ascii="Courier New" w:hAnsi="Courier New" w:eastAsia="Courier New"/>
          <w:sz w:val="15"/>
        </w:rPr>
        <w:t>cat("Generated files include dataset, forest plot, funnel plot, Egger test, subgroup analyses, and summary tables.\n")</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PART B. OPTIONAL FIGURES: PRISMA, HEATMAP, MODERATOR PLOT</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EnvChemMetaFlow Supplementary R Code: Optional Figures</w:t>
      </w:r>
    </w:p>
    <w:p>
      <w:pPr>
        <w:spacing w:before="0" w:after="0" w:line="240" w:lineRule="auto"/>
      </w:pPr>
      <w:r>
        <w:rPr>
          <w:rFonts w:ascii="Courier New" w:hAnsi="Courier New" w:eastAsia="Courier New"/>
          <w:sz w:val="15"/>
        </w:rPr>
        <w:t># PRISMA flow diagram, pollutant distribution heatmap,</w:t>
      </w:r>
    </w:p>
    <w:p>
      <w:pPr>
        <w:spacing w:before="0" w:after="0" w:line="240" w:lineRule="auto"/>
      </w:pPr>
      <w:r>
        <w:rPr>
          <w:rFonts w:ascii="Courier New" w:hAnsi="Courier New" w:eastAsia="Courier New"/>
          <w:sz w:val="15"/>
        </w:rPr>
        <w:t># and meta-regression moderator plot</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Required packages</w:t>
      </w:r>
    </w:p>
    <w:p>
      <w:pPr>
        <w:spacing w:before="0" w:after="0" w:line="240" w:lineRule="auto"/>
      </w:pPr>
      <w:r>
        <w:rPr>
          <w:rFonts w:ascii="Courier New" w:hAnsi="Courier New" w:eastAsia="Courier New"/>
          <w:sz w:val="15"/>
        </w:rPr>
        <w:t>required_packages &lt;- c("dplyr", "ggplot2", "readxl", "openxlsx", "DiagrammeR", "metafor")</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for (pkg in required_packages) {</w:t>
      </w:r>
    </w:p>
    <w:p>
      <w:pPr>
        <w:spacing w:before="0" w:after="0" w:line="240" w:lineRule="auto"/>
      </w:pPr>
      <w:r>
        <w:rPr>
          <w:rFonts w:ascii="Courier New" w:hAnsi="Courier New" w:eastAsia="Courier New"/>
          <w:sz w:val="15"/>
        </w:rPr>
        <w:t xml:space="preserve">  if (!requireNamespace(pkg, quietly = TRUE)) {</w:t>
      </w:r>
    </w:p>
    <w:p>
      <w:pPr>
        <w:spacing w:before="0" w:after="0" w:line="240" w:lineRule="auto"/>
      </w:pPr>
      <w:r>
        <w:rPr>
          <w:rFonts w:ascii="Courier New" w:hAnsi="Courier New" w:eastAsia="Courier New"/>
          <w:sz w:val="15"/>
        </w:rPr>
        <w:t xml:space="preserve">    install.packages(pkg)</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library(dplyr)</w:t>
      </w:r>
    </w:p>
    <w:p>
      <w:pPr>
        <w:spacing w:before="0" w:after="0" w:line="240" w:lineRule="auto"/>
      </w:pPr>
      <w:r>
        <w:rPr>
          <w:rFonts w:ascii="Courier New" w:hAnsi="Courier New" w:eastAsia="Courier New"/>
          <w:sz w:val="15"/>
        </w:rPr>
        <w:t>library(ggplot2)</w:t>
      </w:r>
    </w:p>
    <w:p>
      <w:pPr>
        <w:spacing w:before="0" w:after="0" w:line="240" w:lineRule="auto"/>
      </w:pPr>
      <w:r>
        <w:rPr>
          <w:rFonts w:ascii="Courier New" w:hAnsi="Courier New" w:eastAsia="Courier New"/>
          <w:sz w:val="15"/>
        </w:rPr>
        <w:t>library(readxl)</w:t>
      </w:r>
    </w:p>
    <w:p>
      <w:pPr>
        <w:spacing w:before="0" w:after="0" w:line="240" w:lineRule="auto"/>
      </w:pPr>
      <w:r>
        <w:rPr>
          <w:rFonts w:ascii="Courier New" w:hAnsi="Courier New" w:eastAsia="Courier New"/>
          <w:sz w:val="15"/>
        </w:rPr>
        <w:t>library(openxlsx)</w:t>
      </w:r>
    </w:p>
    <w:p>
      <w:pPr>
        <w:spacing w:before="0" w:after="0" w:line="240" w:lineRule="auto"/>
      </w:pPr>
      <w:r>
        <w:rPr>
          <w:rFonts w:ascii="Courier New" w:hAnsi="Courier New" w:eastAsia="Courier New"/>
          <w:sz w:val="15"/>
        </w:rPr>
        <w:t>library(DiagrammeR)</w:t>
      </w:r>
    </w:p>
    <w:p>
      <w:pPr>
        <w:spacing w:before="0" w:after="0" w:line="240" w:lineRule="auto"/>
      </w:pPr>
      <w:r>
        <w:rPr>
          <w:rFonts w:ascii="Courier New" w:hAnsi="Courier New" w:eastAsia="Courier New"/>
          <w:sz w:val="15"/>
        </w:rPr>
        <w:t>library(metafor)</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1. Load synthetic data</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data &lt;- read_excel("EnvChemMetaFlow_Synthetic_Dataset.xlsx")</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data &lt;- data %&gt;%</w:t>
      </w:r>
    </w:p>
    <w:p>
      <w:pPr>
        <w:spacing w:before="0" w:after="0" w:line="240" w:lineRule="auto"/>
      </w:pPr>
      <w:r>
        <w:rPr>
          <w:rFonts w:ascii="Courier New" w:hAnsi="Courier New" w:eastAsia="Courier New"/>
          <w:sz w:val="15"/>
        </w:rPr>
        <w:t xml:space="preserve">  mutate(</w:t>
      </w:r>
    </w:p>
    <w:p>
      <w:pPr>
        <w:spacing w:before="0" w:after="0" w:line="240" w:lineRule="auto"/>
      </w:pPr>
      <w:r>
        <w:rPr>
          <w:rFonts w:ascii="Courier New" w:hAnsi="Courier New" w:eastAsia="Courier New"/>
          <w:sz w:val="15"/>
        </w:rPr>
        <w:t xml:space="preserve">    Log_Mean = log(Mean_ng_L),</w:t>
      </w:r>
    </w:p>
    <w:p>
      <w:pPr>
        <w:spacing w:before="0" w:after="0" w:line="240" w:lineRule="auto"/>
      </w:pPr>
      <w:r>
        <w:rPr>
          <w:rFonts w:ascii="Courier New" w:hAnsi="Courier New" w:eastAsia="Courier New"/>
          <w:sz w:val="15"/>
        </w:rPr>
        <w:t xml:space="preserve">    SE_Log_Mean = SD / (Mean_ng_L * sqrt(N)),</w:t>
      </w:r>
    </w:p>
    <w:p>
      <w:pPr>
        <w:spacing w:before="0" w:after="0" w:line="240" w:lineRule="auto"/>
      </w:pPr>
      <w:r>
        <w:rPr>
          <w:rFonts w:ascii="Courier New" w:hAnsi="Courier New" w:eastAsia="Courier New"/>
          <w:sz w:val="15"/>
        </w:rPr>
        <w:t xml:space="preserve">    Variance = SE_Log_Mean^2</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2. PRISMA-style flow diagram</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prisma &lt;- grViz("</w:t>
      </w:r>
    </w:p>
    <w:p>
      <w:pPr>
        <w:spacing w:before="0" w:after="0" w:line="240" w:lineRule="auto"/>
      </w:pPr>
      <w:r>
        <w:rPr>
          <w:rFonts w:ascii="Courier New" w:hAnsi="Courier New" w:eastAsia="Courier New"/>
          <w:sz w:val="15"/>
        </w:rPr>
        <w:t>digraph prisma {</w:t>
      </w:r>
    </w:p>
    <w:p>
      <w:pPr>
        <w:spacing w:before="0" w:after="0" w:line="240" w:lineRule="auto"/>
      </w:pPr>
      <w:r>
        <w:rPr>
          <w:rFonts w:ascii="Courier New" w:hAnsi="Courier New" w:eastAsia="Courier New"/>
          <w:sz w:val="15"/>
        </w:rPr>
        <w:t xml:space="preserve">  graph [layout = dot, rankdir = TB]</w:t>
      </w:r>
    </w:p>
    <w:p>
      <w:pPr>
        <w:spacing w:before="0" w:after="0" w:line="240" w:lineRule="auto"/>
      </w:pPr>
      <w:r>
        <w:rPr>
          <w:rFonts w:ascii="Courier New" w:hAnsi="Courier New" w:eastAsia="Courier New"/>
          <w:sz w:val="15"/>
        </w:rPr>
        <w:t xml:space="preserve">  node [shape = box, style = rounded, fontname = Helvetica, fontsize = 10]</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A [label = 'Records identified through database searching\\n(n = 420)']</w:t>
      </w:r>
    </w:p>
    <w:p>
      <w:pPr>
        <w:spacing w:before="0" w:after="0" w:line="240" w:lineRule="auto"/>
      </w:pPr>
      <w:r>
        <w:rPr>
          <w:rFonts w:ascii="Courier New" w:hAnsi="Courier New" w:eastAsia="Courier New"/>
          <w:sz w:val="15"/>
        </w:rPr>
        <w:t xml:space="preserve">  B [label = 'Records after duplicates removed\\n(n = 310)']</w:t>
      </w:r>
    </w:p>
    <w:p>
      <w:pPr>
        <w:spacing w:before="0" w:after="0" w:line="240" w:lineRule="auto"/>
      </w:pPr>
      <w:r>
        <w:rPr>
          <w:rFonts w:ascii="Courier New" w:hAnsi="Courier New" w:eastAsia="Courier New"/>
          <w:sz w:val="15"/>
        </w:rPr>
        <w:t xml:space="preserve">  C [label = 'Records screened by title and abstract\\n(n = 310)']</w:t>
      </w:r>
    </w:p>
    <w:p>
      <w:pPr>
        <w:spacing w:before="0" w:after="0" w:line="240" w:lineRule="auto"/>
      </w:pPr>
      <w:r>
        <w:rPr>
          <w:rFonts w:ascii="Courier New" w:hAnsi="Courier New" w:eastAsia="Courier New"/>
          <w:sz w:val="15"/>
        </w:rPr>
        <w:t xml:space="preserve">  D [label = 'Records excluded\\n(n = 220)']</w:t>
      </w:r>
    </w:p>
    <w:p>
      <w:pPr>
        <w:spacing w:before="0" w:after="0" w:line="240" w:lineRule="auto"/>
      </w:pPr>
      <w:r>
        <w:rPr>
          <w:rFonts w:ascii="Courier New" w:hAnsi="Courier New" w:eastAsia="Courier New"/>
          <w:sz w:val="15"/>
        </w:rPr>
        <w:t xml:space="preserve">  E [label = 'Full-text articles assessed for eligibility\\n(n = 90)']</w:t>
      </w:r>
    </w:p>
    <w:p>
      <w:pPr>
        <w:spacing w:before="0" w:after="0" w:line="240" w:lineRule="auto"/>
      </w:pPr>
      <w:r>
        <w:rPr>
          <w:rFonts w:ascii="Courier New" w:hAnsi="Courier New" w:eastAsia="Courier New"/>
          <w:sz w:val="15"/>
        </w:rPr>
        <w:t xml:space="preserve">  F [label = 'Full-text articles excluded\\n(n = 58)\\nNo extractable data = 24\\nWrong matrix = 16\\nReview only = 10\\nIncomplete statistics = 8']</w:t>
      </w:r>
    </w:p>
    <w:p>
      <w:pPr>
        <w:spacing w:before="0" w:after="0" w:line="240" w:lineRule="auto"/>
      </w:pPr>
      <w:r>
        <w:rPr>
          <w:rFonts w:ascii="Courier New" w:hAnsi="Courier New" w:eastAsia="Courier New"/>
          <w:sz w:val="15"/>
        </w:rPr>
        <w:t xml:space="preserve">  G [label = 'Studies eligible for synthetic template calibration\\n(n = 32)']</w:t>
      </w:r>
    </w:p>
    <w:p>
      <w:pPr>
        <w:spacing w:before="0" w:after="0" w:line="240" w:lineRule="auto"/>
      </w:pPr>
      <w:r>
        <w:rPr>
          <w:rFonts w:ascii="Courier New" w:hAnsi="Courier New" w:eastAsia="Courier New"/>
          <w:sz w:val="15"/>
        </w:rPr>
        <w:t xml:space="preserve">  H [label = 'Synthetic demonstration dataset generated\\n(n = 32 simulated studies)']</w:t>
      </w:r>
    </w:p>
    <w:p>
      <w:pPr>
        <w:spacing w:before="0" w:after="0" w:line="240" w:lineRule="auto"/>
      </w:pPr>
      <w:r>
        <w:rPr>
          <w:rFonts w:ascii="Courier New" w:hAnsi="Courier New" w:eastAsia="Courier New"/>
          <w:sz w:val="15"/>
        </w:rPr>
        <w:t xml:space="preserve">  I [label = 'Studies included in methodological meta-analysis demonstration\\n(n = 32)']</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A -&gt; B -&gt; C -&gt; E -&gt; G -&gt; H -&gt; I</w:t>
      </w:r>
    </w:p>
    <w:p>
      <w:pPr>
        <w:spacing w:before="0" w:after="0" w:line="240" w:lineRule="auto"/>
      </w:pPr>
      <w:r>
        <w:rPr>
          <w:rFonts w:ascii="Courier New" w:hAnsi="Courier New" w:eastAsia="Courier New"/>
          <w:sz w:val="15"/>
        </w:rPr>
        <w:t xml:space="preserve">  C -&gt; D</w:t>
      </w:r>
    </w:p>
    <w:p>
      <w:pPr>
        <w:spacing w:before="0" w:after="0" w:line="240" w:lineRule="auto"/>
      </w:pPr>
      <w:r>
        <w:rPr>
          <w:rFonts w:ascii="Courier New" w:hAnsi="Courier New" w:eastAsia="Courier New"/>
          <w:sz w:val="15"/>
        </w:rPr>
        <w:t xml:space="preserve">  E -&gt; F</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To export the PRISMA figure, run:</w:t>
      </w:r>
    </w:p>
    <w:p>
      <w:pPr>
        <w:spacing w:before="0" w:after="0" w:line="240" w:lineRule="auto"/>
      </w:pPr>
      <w:r>
        <w:rPr>
          <w:rFonts w:ascii="Courier New" w:hAnsi="Courier New" w:eastAsia="Courier New"/>
          <w:sz w:val="15"/>
        </w:rPr>
        <w:t># DiagrammeRsvg::export_svg(prisma) |&gt; charToRaw() |&gt; rsvg::rsvg_png("EnvChemMetaFlow_PRISMA_Flow_Diagram.png")</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3. Pollutant distribution heatmap</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heatmap_data &lt;- data %&gt;%</w:t>
      </w:r>
    </w:p>
    <w:p>
      <w:pPr>
        <w:spacing w:before="0" w:after="0" w:line="240" w:lineRule="auto"/>
      </w:pPr>
      <w:r>
        <w:rPr>
          <w:rFonts w:ascii="Courier New" w:hAnsi="Courier New" w:eastAsia="Courier New"/>
          <w:sz w:val="15"/>
        </w:rPr>
        <w:t xml:space="preserve">  group_by(Compound, Country) %&gt;%</w:t>
      </w:r>
    </w:p>
    <w:p>
      <w:pPr>
        <w:spacing w:before="0" w:after="0" w:line="240" w:lineRule="auto"/>
      </w:pPr>
      <w:r>
        <w:rPr>
          <w:rFonts w:ascii="Courier New" w:hAnsi="Courier New" w:eastAsia="Courier New"/>
          <w:sz w:val="15"/>
        </w:rPr>
        <w:t xml:space="preserve">  summarise(Mean_Concentration = mean(Mean_ng_L), .groups = "drop")</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heatmap_plot &lt;- ggplot(</w:t>
      </w:r>
    </w:p>
    <w:p>
      <w:pPr>
        <w:spacing w:before="0" w:after="0" w:line="240" w:lineRule="auto"/>
      </w:pPr>
      <w:r>
        <w:rPr>
          <w:rFonts w:ascii="Courier New" w:hAnsi="Courier New" w:eastAsia="Courier New"/>
          <w:sz w:val="15"/>
        </w:rPr>
        <w:t xml:space="preserve">  heatmap_data,</w:t>
      </w:r>
    </w:p>
    <w:p>
      <w:pPr>
        <w:spacing w:before="0" w:after="0" w:line="240" w:lineRule="auto"/>
      </w:pPr>
      <w:r>
        <w:rPr>
          <w:rFonts w:ascii="Courier New" w:hAnsi="Courier New" w:eastAsia="Courier New"/>
          <w:sz w:val="15"/>
        </w:rPr>
        <w:t xml:space="preserve">  aes(x = Country, y = Compound, fill = Mean_Concentration)</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xml:space="preserve">  geom_tile(color = "white") +</w:t>
      </w:r>
    </w:p>
    <w:p>
      <w:pPr>
        <w:spacing w:before="0" w:after="0" w:line="240" w:lineRule="auto"/>
      </w:pPr>
      <w:r>
        <w:rPr>
          <w:rFonts w:ascii="Courier New" w:hAnsi="Courier New" w:eastAsia="Courier New"/>
          <w:sz w:val="15"/>
        </w:rPr>
        <w:t xml:space="preserve">  geom_text(aes(label = round(Mean_Concentration, 0)), size = 3) +</w:t>
      </w:r>
    </w:p>
    <w:p>
      <w:pPr>
        <w:spacing w:before="0" w:after="0" w:line="240" w:lineRule="auto"/>
      </w:pPr>
      <w:r>
        <w:rPr>
          <w:rFonts w:ascii="Courier New" w:hAnsi="Courier New" w:eastAsia="Courier New"/>
          <w:sz w:val="15"/>
        </w:rPr>
        <w:t xml:space="preserve">  labs(</w:t>
      </w:r>
    </w:p>
    <w:p>
      <w:pPr>
        <w:spacing w:before="0" w:after="0" w:line="240" w:lineRule="auto"/>
      </w:pPr>
      <w:r>
        <w:rPr>
          <w:rFonts w:ascii="Courier New" w:hAnsi="Courier New" w:eastAsia="Courier New"/>
          <w:sz w:val="15"/>
        </w:rPr>
        <w:t xml:space="preserve">    title = "Synthetic Pollutant Distribution Heatmap",</w:t>
      </w:r>
    </w:p>
    <w:p>
      <w:pPr>
        <w:spacing w:before="0" w:after="0" w:line="240" w:lineRule="auto"/>
      </w:pPr>
      <w:r>
        <w:rPr>
          <w:rFonts w:ascii="Courier New" w:hAnsi="Courier New" w:eastAsia="Courier New"/>
          <w:sz w:val="15"/>
        </w:rPr>
        <w:t xml:space="preserve">    x = "Country",</w:t>
      </w:r>
    </w:p>
    <w:p>
      <w:pPr>
        <w:spacing w:before="0" w:after="0" w:line="240" w:lineRule="auto"/>
      </w:pPr>
      <w:r>
        <w:rPr>
          <w:rFonts w:ascii="Courier New" w:hAnsi="Courier New" w:eastAsia="Courier New"/>
          <w:sz w:val="15"/>
        </w:rPr>
        <w:t xml:space="preserve">    y = "Compound",</w:t>
      </w:r>
    </w:p>
    <w:p>
      <w:pPr>
        <w:spacing w:before="0" w:after="0" w:line="240" w:lineRule="auto"/>
      </w:pPr>
      <w:r>
        <w:rPr>
          <w:rFonts w:ascii="Courier New" w:hAnsi="Courier New" w:eastAsia="Courier New"/>
          <w:sz w:val="15"/>
        </w:rPr>
        <w:t xml:space="preserve">    fill = "Mean concentration (ng/L)"</w:t>
      </w:r>
    </w:p>
    <w:p>
      <w:pPr>
        <w:spacing w:before="0" w:after="0" w:line="240" w:lineRule="auto"/>
      </w:pPr>
      <w:r>
        <w:rPr>
          <w:rFonts w:ascii="Courier New" w:hAnsi="Courier New" w:eastAsia="Courier New"/>
          <w:sz w:val="15"/>
        </w:rPr>
        <w:t xml:space="preserve">  ) +</w:t>
      </w:r>
    </w:p>
    <w:p>
      <w:pPr>
        <w:spacing w:before="0" w:after="0" w:line="240" w:lineRule="auto"/>
      </w:pPr>
      <w:r>
        <w:rPr>
          <w:rFonts w:ascii="Courier New" w:hAnsi="Courier New" w:eastAsia="Courier New"/>
          <w:sz w:val="15"/>
        </w:rPr>
        <w:t xml:space="preserve">  theme_minimal(base_size = 12) +</w:t>
      </w:r>
    </w:p>
    <w:p>
      <w:pPr>
        <w:spacing w:before="0" w:after="0" w:line="240" w:lineRule="auto"/>
      </w:pPr>
      <w:r>
        <w:rPr>
          <w:rFonts w:ascii="Courier New" w:hAnsi="Courier New" w:eastAsia="Courier New"/>
          <w:sz w:val="15"/>
        </w:rPr>
        <w:t xml:space="preserve">  theme(axis.text.x = element_text(angle = 45, hjust = 1))</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ggsave(</w:t>
      </w:r>
    </w:p>
    <w:p>
      <w:pPr>
        <w:spacing w:before="0" w:after="0" w:line="240" w:lineRule="auto"/>
      </w:pPr>
      <w:r>
        <w:rPr>
          <w:rFonts w:ascii="Courier New" w:hAnsi="Courier New" w:eastAsia="Courier New"/>
          <w:sz w:val="15"/>
        </w:rPr>
        <w:t xml:space="preserve">  "EnvChemMetaFlow_Pollutant_Distribution_Heatmap.png",</w:t>
      </w:r>
    </w:p>
    <w:p>
      <w:pPr>
        <w:spacing w:before="0" w:after="0" w:line="240" w:lineRule="auto"/>
      </w:pPr>
      <w:r>
        <w:rPr>
          <w:rFonts w:ascii="Courier New" w:hAnsi="Courier New" w:eastAsia="Courier New"/>
          <w:sz w:val="15"/>
        </w:rPr>
        <w:t xml:space="preserve">  heatmap_plot,</w:t>
      </w:r>
    </w:p>
    <w:p>
      <w:pPr>
        <w:spacing w:before="0" w:after="0" w:line="240" w:lineRule="auto"/>
      </w:pPr>
      <w:r>
        <w:rPr>
          <w:rFonts w:ascii="Courier New" w:hAnsi="Courier New" w:eastAsia="Courier New"/>
          <w:sz w:val="15"/>
        </w:rPr>
        <w:t xml:space="preserve">  width = 9,</w:t>
      </w:r>
    </w:p>
    <w:p>
      <w:pPr>
        <w:spacing w:before="0" w:after="0" w:line="240" w:lineRule="auto"/>
      </w:pPr>
      <w:r>
        <w:rPr>
          <w:rFonts w:ascii="Courier New" w:hAnsi="Courier New" w:eastAsia="Courier New"/>
          <w:sz w:val="15"/>
        </w:rPr>
        <w:t xml:space="preserve">  height = 5.5,</w:t>
      </w:r>
    </w:p>
    <w:p>
      <w:pPr>
        <w:spacing w:before="0" w:after="0" w:line="240" w:lineRule="auto"/>
      </w:pPr>
      <w:r>
        <w:rPr>
          <w:rFonts w:ascii="Courier New" w:hAnsi="Courier New" w:eastAsia="Courier New"/>
          <w:sz w:val="15"/>
        </w:rPr>
        <w:t xml:space="preserve">  dpi = 300</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ggsave(</w:t>
      </w:r>
    </w:p>
    <w:p>
      <w:pPr>
        <w:spacing w:before="0" w:after="0" w:line="240" w:lineRule="auto"/>
      </w:pPr>
      <w:r>
        <w:rPr>
          <w:rFonts w:ascii="Courier New" w:hAnsi="Courier New" w:eastAsia="Courier New"/>
          <w:sz w:val="15"/>
        </w:rPr>
        <w:t xml:space="preserve">  "EnvChemMetaFlow_Pollutant_Distribution_Heatmap.pdf",</w:t>
      </w:r>
    </w:p>
    <w:p>
      <w:pPr>
        <w:spacing w:before="0" w:after="0" w:line="240" w:lineRule="auto"/>
      </w:pPr>
      <w:r>
        <w:rPr>
          <w:rFonts w:ascii="Courier New" w:hAnsi="Courier New" w:eastAsia="Courier New"/>
          <w:sz w:val="15"/>
        </w:rPr>
        <w:t xml:space="preserve">  heatmap_plot,</w:t>
      </w:r>
    </w:p>
    <w:p>
      <w:pPr>
        <w:spacing w:before="0" w:after="0" w:line="240" w:lineRule="auto"/>
      </w:pPr>
      <w:r>
        <w:rPr>
          <w:rFonts w:ascii="Courier New" w:hAnsi="Courier New" w:eastAsia="Courier New"/>
          <w:sz w:val="15"/>
        </w:rPr>
        <w:t xml:space="preserve">  width = 9,</w:t>
      </w:r>
    </w:p>
    <w:p>
      <w:pPr>
        <w:spacing w:before="0" w:after="0" w:line="240" w:lineRule="auto"/>
      </w:pPr>
      <w:r>
        <w:rPr>
          <w:rFonts w:ascii="Courier New" w:hAnsi="Courier New" w:eastAsia="Courier New"/>
          <w:sz w:val="15"/>
        </w:rPr>
        <w:t xml:space="preserve">  height = 5.5</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4. Meta-regression moderator analysis</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res_water &lt;- rma(</w:t>
      </w:r>
    </w:p>
    <w:p>
      <w:pPr>
        <w:spacing w:before="0" w:after="0" w:line="240" w:lineRule="auto"/>
      </w:pPr>
      <w:r>
        <w:rPr>
          <w:rFonts w:ascii="Courier New" w:hAnsi="Courier New" w:eastAsia="Courier New"/>
          <w:sz w:val="15"/>
        </w:rPr>
        <w:t xml:space="preserve">  yi = Log_Mean,</w:t>
      </w:r>
    </w:p>
    <w:p>
      <w:pPr>
        <w:spacing w:before="0" w:after="0" w:line="240" w:lineRule="auto"/>
      </w:pPr>
      <w:r>
        <w:rPr>
          <w:rFonts w:ascii="Courier New" w:hAnsi="Courier New" w:eastAsia="Courier New"/>
          <w:sz w:val="15"/>
        </w:rPr>
        <w:t xml:space="preserve">  sei = SE_Log_Mean,</w:t>
      </w:r>
    </w:p>
    <w:p>
      <w:pPr>
        <w:spacing w:before="0" w:after="0" w:line="240" w:lineRule="auto"/>
      </w:pPr>
      <w:r>
        <w:rPr>
          <w:rFonts w:ascii="Courier New" w:hAnsi="Courier New" w:eastAsia="Courier New"/>
          <w:sz w:val="15"/>
        </w:rPr>
        <w:t xml:space="preserve">  mods = ~ factor(WaterType),</w:t>
      </w:r>
    </w:p>
    <w:p>
      <w:pPr>
        <w:spacing w:before="0" w:after="0" w:line="240" w:lineRule="auto"/>
      </w:pPr>
      <w:r>
        <w:rPr>
          <w:rFonts w:ascii="Courier New" w:hAnsi="Courier New" w:eastAsia="Courier New"/>
          <w:sz w:val="15"/>
        </w:rPr>
        <w:t xml:space="preserve">  data = data,</w:t>
      </w:r>
    </w:p>
    <w:p>
      <w:pPr>
        <w:spacing w:before="0" w:after="0" w:line="240" w:lineRule="auto"/>
      </w:pPr>
      <w:r>
        <w:rPr>
          <w:rFonts w:ascii="Courier New" w:hAnsi="Courier New" w:eastAsia="Courier New"/>
          <w:sz w:val="15"/>
        </w:rPr>
        <w:t xml:space="preserve">  method = "REML"</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capture.output(</w:t>
      </w:r>
    </w:p>
    <w:p>
      <w:pPr>
        <w:spacing w:before="0" w:after="0" w:line="240" w:lineRule="auto"/>
      </w:pPr>
      <w:r>
        <w:rPr>
          <w:rFonts w:ascii="Courier New" w:hAnsi="Courier New" w:eastAsia="Courier New"/>
          <w:sz w:val="15"/>
        </w:rPr>
        <w:t xml:space="preserve">  summary(res_water),</w:t>
      </w:r>
    </w:p>
    <w:p>
      <w:pPr>
        <w:spacing w:before="0" w:after="0" w:line="240" w:lineRule="auto"/>
      </w:pPr>
      <w:r>
        <w:rPr>
          <w:rFonts w:ascii="Courier New" w:hAnsi="Courier New" w:eastAsia="Courier New"/>
          <w:sz w:val="15"/>
        </w:rPr>
        <w:t xml:space="preserve">  file = "EnvChemMetaFlow_MetaRegression_WaterType_Output.txt"</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moderator_summary &lt;- data %&gt;%</w:t>
      </w:r>
    </w:p>
    <w:p>
      <w:pPr>
        <w:spacing w:before="0" w:after="0" w:line="240" w:lineRule="auto"/>
      </w:pPr>
      <w:r>
        <w:rPr>
          <w:rFonts w:ascii="Courier New" w:hAnsi="Courier New" w:eastAsia="Courier New"/>
          <w:sz w:val="15"/>
        </w:rPr>
        <w:t xml:space="preserve">  group_by(WaterType) %&gt;%</w:t>
      </w:r>
    </w:p>
    <w:p>
      <w:pPr>
        <w:spacing w:before="0" w:after="0" w:line="240" w:lineRule="auto"/>
      </w:pPr>
      <w:r>
        <w:rPr>
          <w:rFonts w:ascii="Courier New" w:hAnsi="Courier New" w:eastAsia="Courier New"/>
          <w:sz w:val="15"/>
        </w:rPr>
        <w:t xml:space="preserve">  summarise(</w:t>
      </w:r>
    </w:p>
    <w:p>
      <w:pPr>
        <w:spacing w:before="0" w:after="0" w:line="240" w:lineRule="auto"/>
      </w:pPr>
      <w:r>
        <w:rPr>
          <w:rFonts w:ascii="Courier New" w:hAnsi="Courier New" w:eastAsia="Courier New"/>
          <w:sz w:val="15"/>
        </w:rPr>
        <w:t xml:space="preserve">    Mean_Log = mean(Log_Mean),</w:t>
      </w:r>
    </w:p>
    <w:p>
      <w:pPr>
        <w:spacing w:before="0" w:after="0" w:line="240" w:lineRule="auto"/>
      </w:pPr>
      <w:r>
        <w:rPr>
          <w:rFonts w:ascii="Courier New" w:hAnsi="Courier New" w:eastAsia="Courier New"/>
          <w:sz w:val="15"/>
        </w:rPr>
        <w:t xml:space="preserve">    SD_Log = sd(Log_Mean),</w:t>
      </w:r>
    </w:p>
    <w:p>
      <w:pPr>
        <w:spacing w:before="0" w:after="0" w:line="240" w:lineRule="auto"/>
      </w:pPr>
      <w:r>
        <w:rPr>
          <w:rFonts w:ascii="Courier New" w:hAnsi="Courier New" w:eastAsia="Courier New"/>
          <w:sz w:val="15"/>
        </w:rPr>
        <w:t xml:space="preserve">    N = n(),</w:t>
      </w:r>
    </w:p>
    <w:p>
      <w:pPr>
        <w:spacing w:before="0" w:after="0" w:line="240" w:lineRule="auto"/>
      </w:pPr>
      <w:r>
        <w:rPr>
          <w:rFonts w:ascii="Courier New" w:hAnsi="Courier New" w:eastAsia="Courier New"/>
          <w:sz w:val="15"/>
        </w:rPr>
        <w:t xml:space="preserve">    SE = SD_Log / sqrt(N),</w:t>
      </w:r>
    </w:p>
    <w:p>
      <w:pPr>
        <w:spacing w:before="0" w:after="0" w:line="240" w:lineRule="auto"/>
      </w:pPr>
      <w:r>
        <w:rPr>
          <w:rFonts w:ascii="Courier New" w:hAnsi="Courier New" w:eastAsia="Courier New"/>
          <w:sz w:val="15"/>
        </w:rPr>
        <w:t xml:space="preserve">    CI_Lower = Mean_Log - 1.96 * SE,</w:t>
      </w:r>
    </w:p>
    <w:p>
      <w:pPr>
        <w:spacing w:before="0" w:after="0" w:line="240" w:lineRule="auto"/>
      </w:pPr>
      <w:r>
        <w:rPr>
          <w:rFonts w:ascii="Courier New" w:hAnsi="Courier New" w:eastAsia="Courier New"/>
          <w:sz w:val="15"/>
        </w:rPr>
        <w:t xml:space="preserve">    CI_Upper = Mean_Log + 1.96 * SE,</w:t>
      </w:r>
    </w:p>
    <w:p>
      <w:pPr>
        <w:spacing w:before="0" w:after="0" w:line="240" w:lineRule="auto"/>
      </w:pPr>
      <w:r>
        <w:rPr>
          <w:rFonts w:ascii="Courier New" w:hAnsi="Courier New" w:eastAsia="Courier New"/>
          <w:sz w:val="15"/>
        </w:rPr>
        <w:t xml:space="preserve">    .groups = "drop"</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metareg_plot &lt;- ggplot(</w:t>
      </w:r>
    </w:p>
    <w:p>
      <w:pPr>
        <w:spacing w:before="0" w:after="0" w:line="240" w:lineRule="auto"/>
      </w:pPr>
      <w:r>
        <w:rPr>
          <w:rFonts w:ascii="Courier New" w:hAnsi="Courier New" w:eastAsia="Courier New"/>
          <w:sz w:val="15"/>
        </w:rPr>
        <w:t xml:space="preserve">  moderator_summary,</w:t>
      </w:r>
    </w:p>
    <w:p>
      <w:pPr>
        <w:spacing w:before="0" w:after="0" w:line="240" w:lineRule="auto"/>
      </w:pPr>
      <w:r>
        <w:rPr>
          <w:rFonts w:ascii="Courier New" w:hAnsi="Courier New" w:eastAsia="Courier New"/>
          <w:sz w:val="15"/>
        </w:rPr>
        <w:t xml:space="preserve">  aes(x = WaterType, y = Mean_Log)</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xml:space="preserve">  geom_point(size = 3) +</w:t>
      </w:r>
    </w:p>
    <w:p>
      <w:pPr>
        <w:spacing w:before="0" w:after="0" w:line="240" w:lineRule="auto"/>
      </w:pPr>
      <w:r>
        <w:rPr>
          <w:rFonts w:ascii="Courier New" w:hAnsi="Courier New" w:eastAsia="Courier New"/>
          <w:sz w:val="15"/>
        </w:rPr>
        <w:t xml:space="preserve">  geom_errorbar(aes(ymin = CI_Lower, ymax = CI_Upper), width = 0.15) +</w:t>
      </w:r>
    </w:p>
    <w:p>
      <w:pPr>
        <w:spacing w:before="0" w:after="0" w:line="240" w:lineRule="auto"/>
      </w:pPr>
      <w:r>
        <w:rPr>
          <w:rFonts w:ascii="Courier New" w:hAnsi="Courier New" w:eastAsia="Courier New"/>
          <w:sz w:val="15"/>
        </w:rPr>
        <w:t xml:space="preserve">  geom_text(aes(label = paste0("n=", N)), vjust = -1.0, size = 3.5) +</w:t>
      </w:r>
    </w:p>
    <w:p>
      <w:pPr>
        <w:spacing w:before="0" w:after="0" w:line="240" w:lineRule="auto"/>
      </w:pPr>
      <w:r>
        <w:rPr>
          <w:rFonts w:ascii="Courier New" w:hAnsi="Courier New" w:eastAsia="Courier New"/>
          <w:sz w:val="15"/>
        </w:rPr>
        <w:t xml:space="preserve">  labs(</w:t>
      </w:r>
    </w:p>
    <w:p>
      <w:pPr>
        <w:spacing w:before="0" w:after="0" w:line="240" w:lineRule="auto"/>
      </w:pPr>
      <w:r>
        <w:rPr>
          <w:rFonts w:ascii="Courier New" w:hAnsi="Courier New" w:eastAsia="Courier New"/>
          <w:sz w:val="15"/>
        </w:rPr>
        <w:t xml:space="preserve">    title = "Meta-regression Demonstration: Environmental Matrix as Moderator",</w:t>
      </w:r>
    </w:p>
    <w:p>
      <w:pPr>
        <w:spacing w:before="0" w:after="0" w:line="240" w:lineRule="auto"/>
      </w:pPr>
      <w:r>
        <w:rPr>
          <w:rFonts w:ascii="Courier New" w:hAnsi="Courier New" w:eastAsia="Courier New"/>
          <w:sz w:val="15"/>
        </w:rPr>
        <w:t xml:space="preserve">    x = "Moderator: Water Type",</w:t>
      </w:r>
    </w:p>
    <w:p>
      <w:pPr>
        <w:spacing w:before="0" w:after="0" w:line="240" w:lineRule="auto"/>
      </w:pPr>
      <w:r>
        <w:rPr>
          <w:rFonts w:ascii="Courier New" w:hAnsi="Courier New" w:eastAsia="Courier New"/>
          <w:sz w:val="15"/>
        </w:rPr>
        <w:t xml:space="preserve">    y = "Predicted log mean concentration (ng/L)"</w:t>
      </w:r>
    </w:p>
    <w:p>
      <w:pPr>
        <w:spacing w:before="0" w:after="0" w:line="240" w:lineRule="auto"/>
      </w:pPr>
      <w:r>
        <w:rPr>
          <w:rFonts w:ascii="Courier New" w:hAnsi="Courier New" w:eastAsia="Courier New"/>
          <w:sz w:val="15"/>
        </w:rPr>
        <w:t xml:space="preserve">  ) +</w:t>
      </w:r>
    </w:p>
    <w:p>
      <w:pPr>
        <w:spacing w:before="0" w:after="0" w:line="240" w:lineRule="auto"/>
      </w:pPr>
      <w:r>
        <w:rPr>
          <w:rFonts w:ascii="Courier New" w:hAnsi="Courier New" w:eastAsia="Courier New"/>
          <w:sz w:val="15"/>
        </w:rPr>
        <w:t xml:space="preserve">  theme_minimal(base_size = 12)</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ggsave(</w:t>
      </w:r>
    </w:p>
    <w:p>
      <w:pPr>
        <w:spacing w:before="0" w:after="0" w:line="240" w:lineRule="auto"/>
      </w:pPr>
      <w:r>
        <w:rPr>
          <w:rFonts w:ascii="Courier New" w:hAnsi="Courier New" w:eastAsia="Courier New"/>
          <w:sz w:val="15"/>
        </w:rPr>
        <w:t xml:space="preserve">  "EnvChemMetaFlow_MetaRegression_Moderator_Plot.png",</w:t>
      </w:r>
    </w:p>
    <w:p>
      <w:pPr>
        <w:spacing w:before="0" w:after="0" w:line="240" w:lineRule="auto"/>
      </w:pPr>
      <w:r>
        <w:rPr>
          <w:rFonts w:ascii="Courier New" w:hAnsi="Courier New" w:eastAsia="Courier New"/>
          <w:sz w:val="15"/>
        </w:rPr>
        <w:t xml:space="preserve">  metareg_plot,</w:t>
      </w:r>
    </w:p>
    <w:p>
      <w:pPr>
        <w:spacing w:before="0" w:after="0" w:line="240" w:lineRule="auto"/>
      </w:pPr>
      <w:r>
        <w:rPr>
          <w:rFonts w:ascii="Courier New" w:hAnsi="Courier New" w:eastAsia="Courier New"/>
          <w:sz w:val="15"/>
        </w:rPr>
        <w:t xml:space="preserve">  width = 7.5,</w:t>
      </w:r>
    </w:p>
    <w:p>
      <w:pPr>
        <w:spacing w:before="0" w:after="0" w:line="240" w:lineRule="auto"/>
      </w:pPr>
      <w:r>
        <w:rPr>
          <w:rFonts w:ascii="Courier New" w:hAnsi="Courier New" w:eastAsia="Courier New"/>
          <w:sz w:val="15"/>
        </w:rPr>
        <w:t xml:space="preserve">  height = 5.5,</w:t>
      </w:r>
    </w:p>
    <w:p>
      <w:pPr>
        <w:spacing w:before="0" w:after="0" w:line="240" w:lineRule="auto"/>
      </w:pPr>
      <w:r>
        <w:rPr>
          <w:rFonts w:ascii="Courier New" w:hAnsi="Courier New" w:eastAsia="Courier New"/>
          <w:sz w:val="15"/>
        </w:rPr>
        <w:t xml:space="preserve">  dpi = 300</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ggsave(</w:t>
      </w:r>
    </w:p>
    <w:p>
      <w:pPr>
        <w:spacing w:before="0" w:after="0" w:line="240" w:lineRule="auto"/>
      </w:pPr>
      <w:r>
        <w:rPr>
          <w:rFonts w:ascii="Courier New" w:hAnsi="Courier New" w:eastAsia="Courier New"/>
          <w:sz w:val="15"/>
        </w:rPr>
        <w:t xml:space="preserve">  "EnvChemMetaFlow_MetaRegression_Moderator_Plot.pdf",</w:t>
      </w:r>
    </w:p>
    <w:p>
      <w:pPr>
        <w:spacing w:before="0" w:after="0" w:line="240" w:lineRule="auto"/>
      </w:pPr>
      <w:r>
        <w:rPr>
          <w:rFonts w:ascii="Courier New" w:hAnsi="Courier New" w:eastAsia="Courier New"/>
          <w:sz w:val="15"/>
        </w:rPr>
        <w:t xml:space="preserve">  metareg_plot,</w:t>
      </w:r>
    </w:p>
    <w:p>
      <w:pPr>
        <w:spacing w:before="0" w:after="0" w:line="240" w:lineRule="auto"/>
      </w:pPr>
      <w:r>
        <w:rPr>
          <w:rFonts w:ascii="Courier New" w:hAnsi="Courier New" w:eastAsia="Courier New"/>
          <w:sz w:val="15"/>
        </w:rPr>
        <w:t xml:space="preserve">  width = 7.5,</w:t>
      </w:r>
    </w:p>
    <w:p>
      <w:pPr>
        <w:spacing w:before="0" w:after="0" w:line="240" w:lineRule="auto"/>
      </w:pPr>
      <w:r>
        <w:rPr>
          <w:rFonts w:ascii="Courier New" w:hAnsi="Courier New" w:eastAsia="Courier New"/>
          <w:sz w:val="15"/>
        </w:rPr>
        <w:t xml:space="preserve">  height = 5.5</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cat("Optional EnvChemMetaFlow figures generated successfully.\\n")</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PART C. SUBGROUP FOREST PLOT BY WATER TYPE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EnvChemMetaFlow Supplementary R Script</w:t>
      </w:r>
    </w:p>
    <w:p>
      <w:pPr>
        <w:spacing w:before="0" w:after="0" w:line="240" w:lineRule="auto"/>
      </w:pPr>
      <w:r>
        <w:rPr>
          <w:rFonts w:ascii="Courier New" w:hAnsi="Courier New" w:eastAsia="Courier New"/>
          <w:sz w:val="15"/>
        </w:rPr>
        <w:t># Subgroup Forest Plot by Water Type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This script uses the same 32-study synthetic dataset generated for</w:t>
      </w:r>
    </w:p>
    <w:p>
      <w:pPr>
        <w:spacing w:before="0" w:after="0" w:line="240" w:lineRule="auto"/>
      </w:pPr>
      <w:r>
        <w:rPr>
          <w:rFonts w:ascii="Courier New" w:hAnsi="Courier New" w:eastAsia="Courier New"/>
          <w:sz w:val="15"/>
        </w:rPr>
        <w:t># the EnvChemMetaFlow demonstration manuscript.</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Important:</w:t>
      </w:r>
    </w:p>
    <w:p>
      <w:pPr>
        <w:spacing w:before="0" w:after="0" w:line="240" w:lineRule="auto"/>
      </w:pPr>
      <w:r>
        <w:rPr>
          <w:rFonts w:ascii="Courier New" w:hAnsi="Courier New" w:eastAsia="Courier New"/>
          <w:sz w:val="15"/>
        </w:rPr>
        <w:t># These data are synthetic and are used only for workflow demonstration.</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required_packages &lt;- c("readxl", "dplyr", "metafor", "openxlsx")</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for (pkg in required_packages) {</w:t>
      </w:r>
    </w:p>
    <w:p>
      <w:pPr>
        <w:spacing w:before="0" w:after="0" w:line="240" w:lineRule="auto"/>
      </w:pPr>
      <w:r>
        <w:rPr>
          <w:rFonts w:ascii="Courier New" w:hAnsi="Courier New" w:eastAsia="Courier New"/>
          <w:sz w:val="15"/>
        </w:rPr>
        <w:t xml:space="preserve">  if (!requireNamespace(pkg, quietly = TRUE)) {</w:t>
      </w:r>
    </w:p>
    <w:p>
      <w:pPr>
        <w:spacing w:before="0" w:after="0" w:line="240" w:lineRule="auto"/>
      </w:pPr>
      <w:r>
        <w:rPr>
          <w:rFonts w:ascii="Courier New" w:hAnsi="Courier New" w:eastAsia="Courier New"/>
          <w:sz w:val="15"/>
        </w:rPr>
        <w:t xml:space="preserve">    install.packages(pkg)</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library(readxl)</w:t>
      </w:r>
    </w:p>
    <w:p>
      <w:pPr>
        <w:spacing w:before="0" w:after="0" w:line="240" w:lineRule="auto"/>
      </w:pPr>
      <w:r>
        <w:rPr>
          <w:rFonts w:ascii="Courier New" w:hAnsi="Courier New" w:eastAsia="Courier New"/>
          <w:sz w:val="15"/>
        </w:rPr>
        <w:t>library(dplyr)</w:t>
      </w:r>
    </w:p>
    <w:p>
      <w:pPr>
        <w:spacing w:before="0" w:after="0" w:line="240" w:lineRule="auto"/>
      </w:pPr>
      <w:r>
        <w:rPr>
          <w:rFonts w:ascii="Courier New" w:hAnsi="Courier New" w:eastAsia="Courier New"/>
          <w:sz w:val="15"/>
        </w:rPr>
        <w:t>library(metafor)</w:t>
      </w:r>
    </w:p>
    <w:p>
      <w:pPr>
        <w:spacing w:before="0" w:after="0" w:line="240" w:lineRule="auto"/>
      </w:pPr>
      <w:r>
        <w:rPr>
          <w:rFonts w:ascii="Courier New" w:hAnsi="Courier New" w:eastAsia="Courier New"/>
          <w:sz w:val="15"/>
        </w:rPr>
        <w:t>library(openxlsx)</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1. Load same 32-study synthetic dataset</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data &lt;- read_excel("EnvChemMetaFlow_Synthetic_Dataset.xlsx")</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2. Prepare effect size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Log mean concentration is used because the synthetic dataset contains</w:t>
      </w:r>
    </w:p>
    <w:p>
      <w:pPr>
        <w:spacing w:before="0" w:after="0" w:line="240" w:lineRule="auto"/>
      </w:pPr>
      <w:r>
        <w:rPr>
          <w:rFonts w:ascii="Courier New" w:hAnsi="Courier New" w:eastAsia="Courier New"/>
          <w:sz w:val="15"/>
        </w:rPr>
        <w:t># both pharmaceutical micropollutants and nitrate, which differ greatly</w:t>
      </w:r>
    </w:p>
    <w:p>
      <w:pPr>
        <w:spacing w:before="0" w:after="0" w:line="240" w:lineRule="auto"/>
      </w:pPr>
      <w:r>
        <w:rPr>
          <w:rFonts w:ascii="Courier New" w:hAnsi="Courier New" w:eastAsia="Courier New"/>
          <w:sz w:val="15"/>
        </w:rPr>
        <w:t># in concentration scale.</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data &lt;- data %&gt;%</w:t>
      </w:r>
    </w:p>
    <w:p>
      <w:pPr>
        <w:spacing w:before="0" w:after="0" w:line="240" w:lineRule="auto"/>
      </w:pPr>
      <w:r>
        <w:rPr>
          <w:rFonts w:ascii="Courier New" w:hAnsi="Courier New" w:eastAsia="Courier New"/>
          <w:sz w:val="15"/>
        </w:rPr>
        <w:t xml:space="preserve">  mutate(</w:t>
      </w:r>
    </w:p>
    <w:p>
      <w:pPr>
        <w:spacing w:before="0" w:after="0" w:line="240" w:lineRule="auto"/>
      </w:pPr>
      <w:r>
        <w:rPr>
          <w:rFonts w:ascii="Courier New" w:hAnsi="Courier New" w:eastAsia="Courier New"/>
          <w:sz w:val="15"/>
        </w:rPr>
        <w:t xml:space="preserve">    Study_Label = paste(StudyID, Country, Compound, sep = " | "),</w:t>
      </w:r>
    </w:p>
    <w:p>
      <w:pPr>
        <w:spacing w:before="0" w:after="0" w:line="240" w:lineRule="auto"/>
      </w:pPr>
      <w:r>
        <w:rPr>
          <w:rFonts w:ascii="Courier New" w:hAnsi="Courier New" w:eastAsia="Courier New"/>
          <w:sz w:val="15"/>
        </w:rPr>
        <w:t xml:space="preserve">    Log_Mean = log(Mean_ng_L),</w:t>
      </w:r>
    </w:p>
    <w:p>
      <w:pPr>
        <w:spacing w:before="0" w:after="0" w:line="240" w:lineRule="auto"/>
      </w:pPr>
      <w:r>
        <w:rPr>
          <w:rFonts w:ascii="Courier New" w:hAnsi="Courier New" w:eastAsia="Courier New"/>
          <w:sz w:val="15"/>
        </w:rPr>
        <w:t xml:space="preserve">    SE_Log_Mean = SD / (Mean_ng_L * sqrt(N)),</w:t>
      </w:r>
    </w:p>
    <w:p>
      <w:pPr>
        <w:spacing w:before="0" w:after="0" w:line="240" w:lineRule="auto"/>
      </w:pPr>
      <w:r>
        <w:rPr>
          <w:rFonts w:ascii="Courier New" w:hAnsi="Courier New" w:eastAsia="Courier New"/>
          <w:sz w:val="15"/>
        </w:rPr>
        <w:t xml:space="preserve">    Variance = SE_Log_Mean^2</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3. Overall random-effects model</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res_overall &lt;- rma(</w:t>
      </w:r>
    </w:p>
    <w:p>
      <w:pPr>
        <w:spacing w:before="0" w:after="0" w:line="240" w:lineRule="auto"/>
      </w:pPr>
      <w:r>
        <w:rPr>
          <w:rFonts w:ascii="Courier New" w:hAnsi="Courier New" w:eastAsia="Courier New"/>
          <w:sz w:val="15"/>
        </w:rPr>
        <w:t xml:space="preserve">  yi = Log_Mean,</w:t>
      </w:r>
    </w:p>
    <w:p>
      <w:pPr>
        <w:spacing w:before="0" w:after="0" w:line="240" w:lineRule="auto"/>
      </w:pPr>
      <w:r>
        <w:rPr>
          <w:rFonts w:ascii="Courier New" w:hAnsi="Courier New" w:eastAsia="Courier New"/>
          <w:sz w:val="15"/>
        </w:rPr>
        <w:t xml:space="preserve">  sei = SE_Log_Mean,</w:t>
      </w:r>
    </w:p>
    <w:p>
      <w:pPr>
        <w:spacing w:before="0" w:after="0" w:line="240" w:lineRule="auto"/>
      </w:pPr>
      <w:r>
        <w:rPr>
          <w:rFonts w:ascii="Courier New" w:hAnsi="Courier New" w:eastAsia="Courier New"/>
          <w:sz w:val="15"/>
        </w:rPr>
        <w:t xml:space="preserve">  data = data,</w:t>
      </w:r>
    </w:p>
    <w:p>
      <w:pPr>
        <w:spacing w:before="0" w:after="0" w:line="240" w:lineRule="auto"/>
      </w:pPr>
      <w:r>
        <w:rPr>
          <w:rFonts w:ascii="Courier New" w:hAnsi="Courier New" w:eastAsia="Courier New"/>
          <w:sz w:val="15"/>
        </w:rPr>
        <w:t xml:space="preserve">  method = "REML"</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summary(res_overall)</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4. Subgroup/meta-regression model by water type</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res_water &lt;- rma(</w:t>
      </w:r>
    </w:p>
    <w:p>
      <w:pPr>
        <w:spacing w:before="0" w:after="0" w:line="240" w:lineRule="auto"/>
      </w:pPr>
      <w:r>
        <w:rPr>
          <w:rFonts w:ascii="Courier New" w:hAnsi="Courier New" w:eastAsia="Courier New"/>
          <w:sz w:val="15"/>
        </w:rPr>
        <w:t xml:space="preserve">  yi = Log_Mean,</w:t>
      </w:r>
    </w:p>
    <w:p>
      <w:pPr>
        <w:spacing w:before="0" w:after="0" w:line="240" w:lineRule="auto"/>
      </w:pPr>
      <w:r>
        <w:rPr>
          <w:rFonts w:ascii="Courier New" w:hAnsi="Courier New" w:eastAsia="Courier New"/>
          <w:sz w:val="15"/>
        </w:rPr>
        <w:t xml:space="preserve">  sei = SE_Log_Mean,</w:t>
      </w:r>
    </w:p>
    <w:p>
      <w:pPr>
        <w:spacing w:before="0" w:after="0" w:line="240" w:lineRule="auto"/>
      </w:pPr>
      <w:r>
        <w:rPr>
          <w:rFonts w:ascii="Courier New" w:hAnsi="Courier New" w:eastAsia="Courier New"/>
          <w:sz w:val="15"/>
        </w:rPr>
        <w:t xml:space="preserve">  mods = ~ factor(WaterType),</w:t>
      </w:r>
    </w:p>
    <w:p>
      <w:pPr>
        <w:spacing w:before="0" w:after="0" w:line="240" w:lineRule="auto"/>
      </w:pPr>
      <w:r>
        <w:rPr>
          <w:rFonts w:ascii="Courier New" w:hAnsi="Courier New" w:eastAsia="Courier New"/>
          <w:sz w:val="15"/>
        </w:rPr>
        <w:t xml:space="preserve">  data = data,</w:t>
      </w:r>
    </w:p>
    <w:p>
      <w:pPr>
        <w:spacing w:before="0" w:after="0" w:line="240" w:lineRule="auto"/>
      </w:pPr>
      <w:r>
        <w:rPr>
          <w:rFonts w:ascii="Courier New" w:hAnsi="Courier New" w:eastAsia="Courier New"/>
          <w:sz w:val="15"/>
        </w:rPr>
        <w:t xml:space="preserve">  method = "REML"</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summary(res_water)</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capture.output(</w:t>
      </w:r>
    </w:p>
    <w:p>
      <w:pPr>
        <w:spacing w:before="0" w:after="0" w:line="240" w:lineRule="auto"/>
      </w:pPr>
      <w:r>
        <w:rPr>
          <w:rFonts w:ascii="Courier New" w:hAnsi="Courier New" w:eastAsia="Courier New"/>
          <w:sz w:val="15"/>
        </w:rPr>
        <w:t xml:space="preserve">  summary(res_water),</w:t>
      </w:r>
    </w:p>
    <w:p>
      <w:pPr>
        <w:spacing w:before="0" w:after="0" w:line="240" w:lineRule="auto"/>
      </w:pPr>
      <w:r>
        <w:rPr>
          <w:rFonts w:ascii="Courier New" w:hAnsi="Courier New" w:eastAsia="Courier New"/>
          <w:sz w:val="15"/>
        </w:rPr>
        <w:t xml:space="preserve">  file = "EnvChemMetaFlow_Subgroup_MetaRegression_WaterType_Output.txt"</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5. Subgroup summary statistics</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subgroup_summary &lt;- data %&gt;%</w:t>
      </w:r>
    </w:p>
    <w:p>
      <w:pPr>
        <w:spacing w:before="0" w:after="0" w:line="240" w:lineRule="auto"/>
      </w:pPr>
      <w:r>
        <w:rPr>
          <w:rFonts w:ascii="Courier New" w:hAnsi="Courier New" w:eastAsia="Courier New"/>
          <w:sz w:val="15"/>
        </w:rPr>
        <w:t xml:space="preserve">  group_by(WaterType) %&gt;%</w:t>
      </w:r>
    </w:p>
    <w:p>
      <w:pPr>
        <w:spacing w:before="0" w:after="0" w:line="240" w:lineRule="auto"/>
      </w:pPr>
      <w:r>
        <w:rPr>
          <w:rFonts w:ascii="Courier New" w:hAnsi="Courier New" w:eastAsia="Courier New"/>
          <w:sz w:val="15"/>
        </w:rPr>
        <w:t xml:space="preserve">  group_modify(~{</w:t>
      </w:r>
    </w:p>
    <w:p>
      <w:pPr>
        <w:spacing w:before="0" w:after="0" w:line="240" w:lineRule="auto"/>
      </w:pPr>
      <w:r>
        <w:rPr>
          <w:rFonts w:ascii="Courier New" w:hAnsi="Courier New" w:eastAsia="Courier New"/>
          <w:sz w:val="15"/>
        </w:rPr>
        <w:t xml:space="preserve">    m &lt;- rma(</w:t>
      </w:r>
    </w:p>
    <w:p>
      <w:pPr>
        <w:spacing w:before="0" w:after="0" w:line="240" w:lineRule="auto"/>
      </w:pPr>
      <w:r>
        <w:rPr>
          <w:rFonts w:ascii="Courier New" w:hAnsi="Courier New" w:eastAsia="Courier New"/>
          <w:sz w:val="15"/>
        </w:rPr>
        <w:t xml:space="preserve">      yi = .x$Log_Mean,</w:t>
      </w:r>
    </w:p>
    <w:p>
      <w:pPr>
        <w:spacing w:before="0" w:after="0" w:line="240" w:lineRule="auto"/>
      </w:pPr>
      <w:r>
        <w:rPr>
          <w:rFonts w:ascii="Courier New" w:hAnsi="Courier New" w:eastAsia="Courier New"/>
          <w:sz w:val="15"/>
        </w:rPr>
        <w:t xml:space="preserve">      sei = .x$SE_Log_Mean,</w:t>
      </w:r>
    </w:p>
    <w:p>
      <w:pPr>
        <w:spacing w:before="0" w:after="0" w:line="240" w:lineRule="auto"/>
      </w:pPr>
      <w:r>
        <w:rPr>
          <w:rFonts w:ascii="Courier New" w:hAnsi="Courier New" w:eastAsia="Courier New"/>
          <w:sz w:val="15"/>
        </w:rPr>
        <w:t xml:space="preserve">      method = "REML"</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data.frame(</w:t>
      </w:r>
    </w:p>
    <w:p>
      <w:pPr>
        <w:spacing w:before="0" w:after="0" w:line="240" w:lineRule="auto"/>
      </w:pPr>
      <w:r>
        <w:rPr>
          <w:rFonts w:ascii="Courier New" w:hAnsi="Courier New" w:eastAsia="Courier New"/>
          <w:sz w:val="15"/>
        </w:rPr>
        <w:t xml:space="preserve">      Studies_n = m$k,</w:t>
      </w:r>
    </w:p>
    <w:p>
      <w:pPr>
        <w:spacing w:before="0" w:after="0" w:line="240" w:lineRule="auto"/>
      </w:pPr>
      <w:r>
        <w:rPr>
          <w:rFonts w:ascii="Courier New" w:hAnsi="Courier New" w:eastAsia="Courier New"/>
          <w:sz w:val="15"/>
        </w:rPr>
        <w:t xml:space="preserve">      Pooled_Log_Mean = as.numeric(m$b),</w:t>
      </w:r>
    </w:p>
    <w:p>
      <w:pPr>
        <w:spacing w:before="0" w:after="0" w:line="240" w:lineRule="auto"/>
      </w:pPr>
      <w:r>
        <w:rPr>
          <w:rFonts w:ascii="Courier New" w:hAnsi="Courier New" w:eastAsia="Courier New"/>
          <w:sz w:val="15"/>
        </w:rPr>
        <w:t xml:space="preserve">      CI_Lower = m$ci.lb,</w:t>
      </w:r>
    </w:p>
    <w:p>
      <w:pPr>
        <w:spacing w:before="0" w:after="0" w:line="240" w:lineRule="auto"/>
      </w:pPr>
      <w:r>
        <w:rPr>
          <w:rFonts w:ascii="Courier New" w:hAnsi="Courier New" w:eastAsia="Courier New"/>
          <w:sz w:val="15"/>
        </w:rPr>
        <w:t xml:space="preserve">      CI_Upper = m$ci.ub,</w:t>
      </w:r>
    </w:p>
    <w:p>
      <w:pPr>
        <w:spacing w:before="0" w:after="0" w:line="240" w:lineRule="auto"/>
      </w:pPr>
      <w:r>
        <w:rPr>
          <w:rFonts w:ascii="Courier New" w:hAnsi="Courier New" w:eastAsia="Courier New"/>
          <w:sz w:val="15"/>
        </w:rPr>
        <w:t xml:space="preserve">      I2_percent = m$I2,</w:t>
      </w:r>
    </w:p>
    <w:p>
      <w:pPr>
        <w:spacing w:before="0" w:after="0" w:line="240" w:lineRule="auto"/>
      </w:pPr>
      <w:r>
        <w:rPr>
          <w:rFonts w:ascii="Courier New" w:hAnsi="Courier New" w:eastAsia="Courier New"/>
          <w:sz w:val="15"/>
        </w:rPr>
        <w:t xml:space="preserve">      tau2 = m$tau2,</w:t>
      </w:r>
    </w:p>
    <w:p>
      <w:pPr>
        <w:spacing w:before="0" w:after="0" w:line="240" w:lineRule="auto"/>
      </w:pPr>
      <w:r>
        <w:rPr>
          <w:rFonts w:ascii="Courier New" w:hAnsi="Courier New" w:eastAsia="Courier New"/>
          <w:sz w:val="15"/>
        </w:rPr>
        <w:t xml:space="preserve">      Q = m$QE,</w:t>
      </w:r>
    </w:p>
    <w:p>
      <w:pPr>
        <w:spacing w:before="0" w:after="0" w:line="240" w:lineRule="auto"/>
      </w:pPr>
      <w:r>
        <w:rPr>
          <w:rFonts w:ascii="Courier New" w:hAnsi="Courier New" w:eastAsia="Courier New"/>
          <w:sz w:val="15"/>
        </w:rPr>
        <w:t xml:space="preserve">      Q_pvalue = m$QEp</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xml:space="preserve">  }) %&gt;%</w:t>
      </w:r>
    </w:p>
    <w:p>
      <w:pPr>
        <w:spacing w:before="0" w:after="0" w:line="240" w:lineRule="auto"/>
      </w:pPr>
      <w:r>
        <w:rPr>
          <w:rFonts w:ascii="Courier New" w:hAnsi="Courier New" w:eastAsia="Courier New"/>
          <w:sz w:val="15"/>
        </w:rPr>
        <w:t xml:space="preserve">  ungroup()</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overall_summary &lt;- data.frame(</w:t>
      </w:r>
    </w:p>
    <w:p>
      <w:pPr>
        <w:spacing w:before="0" w:after="0" w:line="240" w:lineRule="auto"/>
      </w:pPr>
      <w:r>
        <w:rPr>
          <w:rFonts w:ascii="Courier New" w:hAnsi="Courier New" w:eastAsia="Courier New"/>
          <w:sz w:val="15"/>
        </w:rPr>
        <w:t xml:space="preserve">  WaterType = "Overall",</w:t>
      </w:r>
    </w:p>
    <w:p>
      <w:pPr>
        <w:spacing w:before="0" w:after="0" w:line="240" w:lineRule="auto"/>
      </w:pPr>
      <w:r>
        <w:rPr>
          <w:rFonts w:ascii="Courier New" w:hAnsi="Courier New" w:eastAsia="Courier New"/>
          <w:sz w:val="15"/>
        </w:rPr>
        <w:t xml:space="preserve">  Studies_n = res_overall$k,</w:t>
      </w:r>
    </w:p>
    <w:p>
      <w:pPr>
        <w:spacing w:before="0" w:after="0" w:line="240" w:lineRule="auto"/>
      </w:pPr>
      <w:r>
        <w:rPr>
          <w:rFonts w:ascii="Courier New" w:hAnsi="Courier New" w:eastAsia="Courier New"/>
          <w:sz w:val="15"/>
        </w:rPr>
        <w:t xml:space="preserve">  Pooled_Log_Mean = as.numeric(res_overall$b),</w:t>
      </w:r>
    </w:p>
    <w:p>
      <w:pPr>
        <w:spacing w:before="0" w:after="0" w:line="240" w:lineRule="auto"/>
      </w:pPr>
      <w:r>
        <w:rPr>
          <w:rFonts w:ascii="Courier New" w:hAnsi="Courier New" w:eastAsia="Courier New"/>
          <w:sz w:val="15"/>
        </w:rPr>
        <w:t xml:space="preserve">  CI_Lower = res_overall$ci.lb,</w:t>
      </w:r>
    </w:p>
    <w:p>
      <w:pPr>
        <w:spacing w:before="0" w:after="0" w:line="240" w:lineRule="auto"/>
      </w:pPr>
      <w:r>
        <w:rPr>
          <w:rFonts w:ascii="Courier New" w:hAnsi="Courier New" w:eastAsia="Courier New"/>
          <w:sz w:val="15"/>
        </w:rPr>
        <w:t xml:space="preserve">  CI_Upper = res_overall$ci.ub,</w:t>
      </w:r>
    </w:p>
    <w:p>
      <w:pPr>
        <w:spacing w:before="0" w:after="0" w:line="240" w:lineRule="auto"/>
      </w:pPr>
      <w:r>
        <w:rPr>
          <w:rFonts w:ascii="Courier New" w:hAnsi="Courier New" w:eastAsia="Courier New"/>
          <w:sz w:val="15"/>
        </w:rPr>
        <w:t xml:space="preserve">  I2_percent = res_overall$I2,</w:t>
      </w:r>
    </w:p>
    <w:p>
      <w:pPr>
        <w:spacing w:before="0" w:after="0" w:line="240" w:lineRule="auto"/>
      </w:pPr>
      <w:r>
        <w:rPr>
          <w:rFonts w:ascii="Courier New" w:hAnsi="Courier New" w:eastAsia="Courier New"/>
          <w:sz w:val="15"/>
        </w:rPr>
        <w:t xml:space="preserve">  tau2 = res_overall$tau2,</w:t>
      </w:r>
    </w:p>
    <w:p>
      <w:pPr>
        <w:spacing w:before="0" w:after="0" w:line="240" w:lineRule="auto"/>
      </w:pPr>
      <w:r>
        <w:rPr>
          <w:rFonts w:ascii="Courier New" w:hAnsi="Courier New" w:eastAsia="Courier New"/>
          <w:sz w:val="15"/>
        </w:rPr>
        <w:t xml:space="preserve">  Q = res_overall$QE,</w:t>
      </w:r>
    </w:p>
    <w:p>
      <w:pPr>
        <w:spacing w:before="0" w:after="0" w:line="240" w:lineRule="auto"/>
      </w:pPr>
      <w:r>
        <w:rPr>
          <w:rFonts w:ascii="Courier New" w:hAnsi="Courier New" w:eastAsia="Courier New"/>
          <w:sz w:val="15"/>
        </w:rPr>
        <w:t xml:space="preserve">  Q_pvalue = res_overall$QEp</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subgroup_summary_all &lt;- bind_rows(subgroup_summary, overall_summary)</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write.xlsx(</w:t>
      </w:r>
    </w:p>
    <w:p>
      <w:pPr>
        <w:spacing w:before="0" w:after="0" w:line="240" w:lineRule="auto"/>
      </w:pPr>
      <w:r>
        <w:rPr>
          <w:rFonts w:ascii="Courier New" w:hAnsi="Courier New" w:eastAsia="Courier New"/>
          <w:sz w:val="15"/>
        </w:rPr>
        <w:t xml:space="preserve">  subgroup_summary_all,</w:t>
      </w:r>
    </w:p>
    <w:p>
      <w:pPr>
        <w:spacing w:before="0" w:after="0" w:line="240" w:lineRule="auto"/>
      </w:pPr>
      <w:r>
        <w:rPr>
          <w:rFonts w:ascii="Courier New" w:hAnsi="Courier New" w:eastAsia="Courier New"/>
          <w:sz w:val="15"/>
        </w:rPr>
        <w:t xml:space="preserve">  file = "EnvChemMetaFlow_Subgroup_Analysis_WaterType.xlsx",</w:t>
      </w:r>
    </w:p>
    <w:p>
      <w:pPr>
        <w:spacing w:before="0" w:after="0" w:line="240" w:lineRule="auto"/>
      </w:pPr>
      <w:r>
        <w:rPr>
          <w:rFonts w:ascii="Courier New" w:hAnsi="Courier New" w:eastAsia="Courier New"/>
          <w:sz w:val="15"/>
        </w:rPr>
        <w:t xml:space="preserve">  overwrite = TRUE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6. Publication-style subgroup forest plot</w:t>
      </w:r>
    </w:p>
    <w:p>
      <w:pPr>
        <w:spacing w:before="0" w:after="0" w:line="240" w:lineRule="auto"/>
      </w:pPr>
      <w:r>
        <w:rPr>
          <w:rFonts w:ascii="Courier New" w:hAnsi="Courier New" w:eastAsia="Courier New"/>
          <w:sz w:val="15"/>
        </w:rPr>
        <w:t># ------------------------------------------------------------</w:t>
      </w:r>
    </w:p>
    <w:p>
      <w:pPr>
        <w:spacing w:before="0" w:after="0" w:line="240" w:lineRule="auto"/>
      </w:pPr>
      <w:r>
        <w:rPr>
          <w:rFonts w:ascii="Courier New" w:hAnsi="Courier New" w:eastAsia="Courier New"/>
          <w:sz w:val="15"/>
        </w:rPr>
        <w:t># The 'byvar' style can be generated manually by splitting the data by</w:t>
      </w:r>
    </w:p>
    <w:p>
      <w:pPr>
        <w:spacing w:before="0" w:after="0" w:line="240" w:lineRule="auto"/>
      </w:pPr>
      <w:r>
        <w:rPr>
          <w:rFonts w:ascii="Courier New" w:hAnsi="Courier New" w:eastAsia="Courier New"/>
          <w:sz w:val="15"/>
        </w:rPr>
        <w:t># WaterType and adding subgroup model summaries.</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data &lt;- data %&gt;%</w:t>
      </w:r>
    </w:p>
    <w:p>
      <w:pPr>
        <w:spacing w:before="0" w:after="0" w:line="240" w:lineRule="auto"/>
      </w:pPr>
      <w:r>
        <w:rPr>
          <w:rFonts w:ascii="Courier New" w:hAnsi="Courier New" w:eastAsia="Courier New"/>
          <w:sz w:val="15"/>
        </w:rPr>
        <w:t xml:space="preserve">  arrange(WaterType, Compound, StudyID)</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png(</w:t>
      </w:r>
    </w:p>
    <w:p>
      <w:pPr>
        <w:spacing w:before="0" w:after="0" w:line="240" w:lineRule="auto"/>
      </w:pPr>
      <w:r>
        <w:rPr>
          <w:rFonts w:ascii="Courier New" w:hAnsi="Courier New" w:eastAsia="Courier New"/>
          <w:sz w:val="15"/>
        </w:rPr>
        <w:t xml:space="preserve">  filename = "EnvChemMetaFlow_Subgroup_Forest_Plot_WaterType.png",</w:t>
      </w:r>
    </w:p>
    <w:p>
      <w:pPr>
        <w:spacing w:before="0" w:after="0" w:line="240" w:lineRule="auto"/>
      </w:pPr>
      <w:r>
        <w:rPr>
          <w:rFonts w:ascii="Courier New" w:hAnsi="Courier New" w:eastAsia="Courier New"/>
          <w:sz w:val="15"/>
        </w:rPr>
        <w:t xml:space="preserve">  width = 3000,</w:t>
      </w:r>
    </w:p>
    <w:p>
      <w:pPr>
        <w:spacing w:before="0" w:after="0" w:line="240" w:lineRule="auto"/>
      </w:pPr>
      <w:r>
        <w:rPr>
          <w:rFonts w:ascii="Courier New" w:hAnsi="Courier New" w:eastAsia="Courier New"/>
          <w:sz w:val="15"/>
        </w:rPr>
        <w:t xml:space="preserve">  height = 3900,</w:t>
      </w:r>
    </w:p>
    <w:p>
      <w:pPr>
        <w:spacing w:before="0" w:after="0" w:line="240" w:lineRule="auto"/>
      </w:pPr>
      <w:r>
        <w:rPr>
          <w:rFonts w:ascii="Courier New" w:hAnsi="Courier New" w:eastAsia="Courier New"/>
          <w:sz w:val="15"/>
        </w:rPr>
        <w:t xml:space="preserve">  res = 300</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par(mar = c(5, 13, 4, 4))</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forest(</w:t>
      </w:r>
    </w:p>
    <w:p>
      <w:pPr>
        <w:spacing w:before="0" w:after="0" w:line="240" w:lineRule="auto"/>
      </w:pPr>
      <w:r>
        <w:rPr>
          <w:rFonts w:ascii="Courier New" w:hAnsi="Courier New" w:eastAsia="Courier New"/>
          <w:sz w:val="15"/>
        </w:rPr>
        <w:t xml:space="preserve">  res_overall,</w:t>
      </w:r>
    </w:p>
    <w:p>
      <w:pPr>
        <w:spacing w:before="0" w:after="0" w:line="240" w:lineRule="auto"/>
      </w:pPr>
      <w:r>
        <w:rPr>
          <w:rFonts w:ascii="Courier New" w:hAnsi="Courier New" w:eastAsia="Courier New"/>
          <w:sz w:val="15"/>
        </w:rPr>
        <w:t xml:space="preserve">  slab = data$Study_Label,</w:t>
      </w:r>
    </w:p>
    <w:p>
      <w:pPr>
        <w:spacing w:before="0" w:after="0" w:line="240" w:lineRule="auto"/>
      </w:pPr>
      <w:r>
        <w:rPr>
          <w:rFonts w:ascii="Courier New" w:hAnsi="Courier New" w:eastAsia="Courier New"/>
          <w:sz w:val="15"/>
        </w:rPr>
        <w:t xml:space="preserve">  order = order(data$WaterType, data$Compound, data$StudyID),</w:t>
      </w:r>
    </w:p>
    <w:p>
      <w:pPr>
        <w:spacing w:before="0" w:after="0" w:line="240" w:lineRule="auto"/>
      </w:pPr>
      <w:r>
        <w:rPr>
          <w:rFonts w:ascii="Courier New" w:hAnsi="Courier New" w:eastAsia="Courier New"/>
          <w:sz w:val="15"/>
        </w:rPr>
        <w:t xml:space="preserve">  xlab = "Log Mean Concentration (ng/L)",</w:t>
      </w:r>
    </w:p>
    <w:p>
      <w:pPr>
        <w:spacing w:before="0" w:after="0" w:line="240" w:lineRule="auto"/>
      </w:pPr>
      <w:r>
        <w:rPr>
          <w:rFonts w:ascii="Courier New" w:hAnsi="Courier New" w:eastAsia="Courier New"/>
          <w:sz w:val="15"/>
        </w:rPr>
        <w:t xml:space="preserve">  mlab = "Overall RE Model",</w:t>
      </w:r>
    </w:p>
    <w:p>
      <w:pPr>
        <w:spacing w:before="0" w:after="0" w:line="240" w:lineRule="auto"/>
      </w:pPr>
      <w:r>
        <w:rPr>
          <w:rFonts w:ascii="Courier New" w:hAnsi="Courier New" w:eastAsia="Courier New"/>
          <w:sz w:val="15"/>
        </w:rPr>
        <w:t xml:space="preserve">  cex = 0.60,</w:t>
      </w:r>
    </w:p>
    <w:p>
      <w:pPr>
        <w:spacing w:before="0" w:after="0" w:line="240" w:lineRule="auto"/>
      </w:pPr>
      <w:r>
        <w:rPr>
          <w:rFonts w:ascii="Courier New" w:hAnsi="Courier New" w:eastAsia="Courier New"/>
          <w:sz w:val="15"/>
        </w:rPr>
        <w:t xml:space="preserve">  psize = 1,</w:t>
      </w:r>
    </w:p>
    <w:p>
      <w:pPr>
        <w:spacing w:before="0" w:after="0" w:line="240" w:lineRule="auto"/>
      </w:pPr>
      <w:r>
        <w:rPr>
          <w:rFonts w:ascii="Courier New" w:hAnsi="Courier New" w:eastAsia="Courier New"/>
          <w:sz w:val="15"/>
        </w:rPr>
        <w:t xml:space="preserve">  header = FALSE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title("Subgroup Forest Plot by Water Type", cex.main = 1.1)</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dev.off()</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pdf(</w:t>
      </w:r>
    </w:p>
    <w:p>
      <w:pPr>
        <w:spacing w:before="0" w:after="0" w:line="240" w:lineRule="auto"/>
      </w:pPr>
      <w:r>
        <w:rPr>
          <w:rFonts w:ascii="Courier New" w:hAnsi="Courier New" w:eastAsia="Courier New"/>
          <w:sz w:val="15"/>
        </w:rPr>
        <w:t xml:space="preserve">  file = "EnvChemMetaFlow_Subgroup_Forest_Plot_WaterType.pdf",</w:t>
      </w:r>
    </w:p>
    <w:p>
      <w:pPr>
        <w:spacing w:before="0" w:after="0" w:line="240" w:lineRule="auto"/>
      </w:pPr>
      <w:r>
        <w:rPr>
          <w:rFonts w:ascii="Courier New" w:hAnsi="Courier New" w:eastAsia="Courier New"/>
          <w:sz w:val="15"/>
        </w:rPr>
        <w:t xml:space="preserve">  width = 9.5,</w:t>
      </w:r>
    </w:p>
    <w:p>
      <w:pPr>
        <w:spacing w:before="0" w:after="0" w:line="240" w:lineRule="auto"/>
      </w:pPr>
      <w:r>
        <w:rPr>
          <w:rFonts w:ascii="Courier New" w:hAnsi="Courier New" w:eastAsia="Courier New"/>
          <w:sz w:val="15"/>
        </w:rPr>
        <w:t xml:space="preserve">  height = 12</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par(mar = c(5, 13, 4, 4))</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forest(</w:t>
      </w:r>
    </w:p>
    <w:p>
      <w:pPr>
        <w:spacing w:before="0" w:after="0" w:line="240" w:lineRule="auto"/>
      </w:pPr>
      <w:r>
        <w:rPr>
          <w:rFonts w:ascii="Courier New" w:hAnsi="Courier New" w:eastAsia="Courier New"/>
          <w:sz w:val="15"/>
        </w:rPr>
        <w:t xml:space="preserve">  res_overall,</w:t>
      </w:r>
    </w:p>
    <w:p>
      <w:pPr>
        <w:spacing w:before="0" w:after="0" w:line="240" w:lineRule="auto"/>
      </w:pPr>
      <w:r>
        <w:rPr>
          <w:rFonts w:ascii="Courier New" w:hAnsi="Courier New" w:eastAsia="Courier New"/>
          <w:sz w:val="15"/>
        </w:rPr>
        <w:t xml:space="preserve">  slab = data$Study_Label,</w:t>
      </w:r>
    </w:p>
    <w:p>
      <w:pPr>
        <w:spacing w:before="0" w:after="0" w:line="240" w:lineRule="auto"/>
      </w:pPr>
      <w:r>
        <w:rPr>
          <w:rFonts w:ascii="Courier New" w:hAnsi="Courier New" w:eastAsia="Courier New"/>
          <w:sz w:val="15"/>
        </w:rPr>
        <w:t xml:space="preserve">  order = order(data$WaterType, data$Compound, data$StudyID),</w:t>
      </w:r>
    </w:p>
    <w:p>
      <w:pPr>
        <w:spacing w:before="0" w:after="0" w:line="240" w:lineRule="auto"/>
      </w:pPr>
      <w:r>
        <w:rPr>
          <w:rFonts w:ascii="Courier New" w:hAnsi="Courier New" w:eastAsia="Courier New"/>
          <w:sz w:val="15"/>
        </w:rPr>
        <w:t xml:space="preserve">  xlab = "Log Mean Concentration (ng/L)",</w:t>
      </w:r>
    </w:p>
    <w:p>
      <w:pPr>
        <w:spacing w:before="0" w:after="0" w:line="240" w:lineRule="auto"/>
      </w:pPr>
      <w:r>
        <w:rPr>
          <w:rFonts w:ascii="Courier New" w:hAnsi="Courier New" w:eastAsia="Courier New"/>
          <w:sz w:val="15"/>
        </w:rPr>
        <w:t xml:space="preserve">  mlab = "Overall RE Model",</w:t>
      </w:r>
    </w:p>
    <w:p>
      <w:pPr>
        <w:spacing w:before="0" w:after="0" w:line="240" w:lineRule="auto"/>
      </w:pPr>
      <w:r>
        <w:rPr>
          <w:rFonts w:ascii="Courier New" w:hAnsi="Courier New" w:eastAsia="Courier New"/>
          <w:sz w:val="15"/>
        </w:rPr>
        <w:t xml:space="preserve">  cex = 0.60,</w:t>
      </w:r>
    </w:p>
    <w:p>
      <w:pPr>
        <w:spacing w:before="0" w:after="0" w:line="240" w:lineRule="auto"/>
      </w:pPr>
      <w:r>
        <w:rPr>
          <w:rFonts w:ascii="Courier New" w:hAnsi="Courier New" w:eastAsia="Courier New"/>
          <w:sz w:val="15"/>
        </w:rPr>
        <w:t xml:space="preserve">  psize = 1,</w:t>
      </w:r>
    </w:p>
    <w:p>
      <w:pPr>
        <w:spacing w:before="0" w:after="0" w:line="240" w:lineRule="auto"/>
      </w:pPr>
      <w:r>
        <w:rPr>
          <w:rFonts w:ascii="Courier New" w:hAnsi="Courier New" w:eastAsia="Courier New"/>
          <w:sz w:val="15"/>
        </w:rPr>
        <w:t xml:space="preserve">  header = FALSE</w:t>
      </w:r>
    </w:p>
    <w:p>
      <w:pPr>
        <w:spacing w:before="0" w:after="0" w:line="240" w:lineRule="auto"/>
      </w:pPr>
      <w:r>
        <w:rPr>
          <w:rFonts w:ascii="Courier New" w:hAnsi="Courier New" w:eastAsia="Courier New"/>
          <w:sz w:val="15"/>
        </w:rPr>
        <w:t>)</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title("Subgroup Forest Plot by Water Type", cex.main = 1.1)</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dev.off()</w:t>
      </w:r>
    </w:p>
    <w:p>
      <w:pPr>
        <w:spacing w:before="0" w:after="0" w:line="240" w:lineRule="auto"/>
      </w:pPr>
      <w:r>
        <w:rPr>
          <w:rFonts w:ascii="Courier New" w:hAnsi="Courier New" w:eastAsia="Courier New"/>
          <w:sz w:val="15"/>
        </w:rPr>
        <w:t xml:space="preserve"> </w:t>
      </w:r>
    </w:p>
    <w:p>
      <w:pPr>
        <w:spacing w:before="0" w:after="0" w:line="240" w:lineRule="auto"/>
      </w:pPr>
      <w:r>
        <w:rPr>
          <w:rFonts w:ascii="Courier New" w:hAnsi="Courier New" w:eastAsia="Courier New"/>
          <w:sz w:val="15"/>
        </w:rPr>
        <w:t>cat("Subgroup forest plot and subgroup summary table generated successfully.\n")</w:t>
      </w:r>
    </w:p>
    <w:sectPr w:rsidR="00FC693F" w:rsidRPr="0006063C" w:rsidSect="00034616">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